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25"/>
        <w:ind w:left="295" w:right="1194" w:firstLine="0"/>
        <w:jc w:val="center"/>
        <w:rPr>
          <w:rFonts w:hint="eastAsia" w:ascii="微软雅黑" w:eastAsia="微软雅黑"/>
          <w:sz w:val="44"/>
          <w:lang w:eastAsia="zh-CN"/>
        </w:rPr>
      </w:pPr>
      <w:r>
        <w:rPr>
          <w:rFonts w:hint="eastAsia" w:ascii="微软雅黑" w:eastAsia="微软雅黑"/>
          <w:sz w:val="44"/>
        </w:rPr>
        <w:t>高平市民政局城乡居民最低生活保障</w:t>
      </w:r>
      <w:r>
        <w:rPr>
          <w:rFonts w:hint="eastAsia" w:ascii="微软雅黑" w:eastAsia="微软雅黑"/>
          <w:sz w:val="44"/>
          <w:lang w:eastAsia="zh-CN"/>
        </w:rPr>
        <w:t>的</w:t>
      </w:r>
    </w:p>
    <w:p>
      <w:pPr>
        <w:spacing w:before="125"/>
        <w:ind w:left="295" w:right="1194" w:firstLine="0"/>
        <w:jc w:val="center"/>
        <w:rPr>
          <w:rFonts w:hint="eastAsia" w:ascii="微软雅黑" w:eastAsia="微软雅黑"/>
          <w:sz w:val="44"/>
        </w:rPr>
      </w:pPr>
      <w:r>
        <w:rPr>
          <w:rFonts w:hint="eastAsia" w:ascii="微软雅黑" w:eastAsia="微软雅黑"/>
          <w:sz w:val="44"/>
          <w:lang w:eastAsia="zh-CN"/>
        </w:rPr>
        <w:t>确认</w:t>
      </w:r>
      <w:r>
        <w:rPr>
          <w:rFonts w:hint="eastAsia" w:ascii="微软雅黑" w:eastAsia="微软雅黑"/>
          <w:sz w:val="44"/>
        </w:rPr>
        <w:t>廉政风险防控图</w:t>
      </w:r>
    </w:p>
    <w:p>
      <w:pPr>
        <w:pStyle w:val="4"/>
        <w:rPr>
          <w:rFonts w:ascii="微软雅黑"/>
          <w:sz w:val="20"/>
        </w:rPr>
      </w:pPr>
    </w:p>
    <w:p>
      <w:pPr>
        <w:pStyle w:val="4"/>
        <w:spacing w:before="7"/>
        <w:rPr>
          <w:rFonts w:ascii="微软雅黑"/>
          <w:sz w:val="10"/>
        </w:rPr>
      </w:pPr>
    </w:p>
    <w:p>
      <w:pPr>
        <w:pStyle w:val="3"/>
        <w:spacing w:before="71"/>
        <w:ind w:left="295" w:right="37"/>
      </w:pPr>
      <w:r>
        <mc:AlternateContent>
          <mc:Choice Requires="wpg">
            <w:drawing>
              <wp:anchor distT="0" distB="0" distL="114300" distR="114300" simplePos="0" relativeHeight="251472896" behindDoc="1" locked="0" layoutInCell="1" allowOverlap="1">
                <wp:simplePos x="0" y="0"/>
                <wp:positionH relativeFrom="page">
                  <wp:posOffset>3538220</wp:posOffset>
                </wp:positionH>
                <wp:positionV relativeFrom="paragraph">
                  <wp:posOffset>-62230</wp:posOffset>
                </wp:positionV>
                <wp:extent cx="1152525" cy="1222375"/>
                <wp:effectExtent l="0" t="0" r="9525" b="15875"/>
                <wp:wrapNone/>
                <wp:docPr id="11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52525" cy="1222375"/>
                          <a:chOff x="5573" y="-98"/>
                          <a:chExt cx="1815" cy="1925"/>
                        </a:xfrm>
                      </wpg:grpSpPr>
                      <wps:wsp>
                        <wps:cNvPr id="7" name="任意多边形 3"/>
                        <wps:cNvSpPr/>
                        <wps:spPr>
                          <a:xfrm>
                            <a:off x="6417" y="1705"/>
                            <a:ext cx="120" cy="12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20" h="121">
                                <a:moveTo>
                                  <a:pt x="60" y="120"/>
                                </a:moveTo>
                                <a:lnTo>
                                  <a:pt x="0" y="0"/>
                                </a:lnTo>
                                <a:lnTo>
                                  <a:pt x="120" y="0"/>
                                </a:lnTo>
                                <a:lnTo>
                                  <a:pt x="60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8" name="直线 4"/>
                        <wps:cNvCnPr/>
                        <wps:spPr>
                          <a:xfrm flipH="1">
                            <a:off x="6477" y="266"/>
                            <a:ext cx="3" cy="153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9" name="任意多边形 5"/>
                        <wps:cNvSpPr/>
                        <wps:spPr>
                          <a:xfrm>
                            <a:off x="5580" y="-91"/>
                            <a:ext cx="1800" cy="564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800" h="564">
                                <a:moveTo>
                                  <a:pt x="1518" y="564"/>
                                </a:moveTo>
                                <a:lnTo>
                                  <a:pt x="282" y="564"/>
                                </a:lnTo>
                                <a:lnTo>
                                  <a:pt x="210" y="555"/>
                                </a:lnTo>
                                <a:lnTo>
                                  <a:pt x="145" y="528"/>
                                </a:lnTo>
                                <a:lnTo>
                                  <a:pt x="88" y="487"/>
                                </a:lnTo>
                                <a:lnTo>
                                  <a:pt x="43" y="432"/>
                                </a:lnTo>
                                <a:lnTo>
                                  <a:pt x="13" y="366"/>
                                </a:lnTo>
                                <a:lnTo>
                                  <a:pt x="1" y="303"/>
                                </a:lnTo>
                                <a:lnTo>
                                  <a:pt x="0" y="282"/>
                                </a:lnTo>
                                <a:lnTo>
                                  <a:pt x="1" y="261"/>
                                </a:lnTo>
                                <a:lnTo>
                                  <a:pt x="13" y="198"/>
                                </a:lnTo>
                                <a:lnTo>
                                  <a:pt x="43" y="132"/>
                                </a:lnTo>
                                <a:lnTo>
                                  <a:pt x="88" y="77"/>
                                </a:lnTo>
                                <a:lnTo>
                                  <a:pt x="145" y="36"/>
                                </a:lnTo>
                                <a:lnTo>
                                  <a:pt x="210" y="9"/>
                                </a:lnTo>
                                <a:lnTo>
                                  <a:pt x="282" y="0"/>
                                </a:lnTo>
                                <a:lnTo>
                                  <a:pt x="1518" y="0"/>
                                </a:lnTo>
                                <a:lnTo>
                                  <a:pt x="1590" y="9"/>
                                </a:lnTo>
                                <a:lnTo>
                                  <a:pt x="1655" y="36"/>
                                </a:lnTo>
                                <a:lnTo>
                                  <a:pt x="1712" y="77"/>
                                </a:lnTo>
                                <a:lnTo>
                                  <a:pt x="1757" y="132"/>
                                </a:lnTo>
                                <a:lnTo>
                                  <a:pt x="1787" y="198"/>
                                </a:lnTo>
                                <a:lnTo>
                                  <a:pt x="1799" y="261"/>
                                </a:lnTo>
                                <a:lnTo>
                                  <a:pt x="1800" y="282"/>
                                </a:lnTo>
                                <a:lnTo>
                                  <a:pt x="1799" y="303"/>
                                </a:lnTo>
                                <a:lnTo>
                                  <a:pt x="1787" y="366"/>
                                </a:lnTo>
                                <a:lnTo>
                                  <a:pt x="1757" y="432"/>
                                </a:lnTo>
                                <a:lnTo>
                                  <a:pt x="1712" y="487"/>
                                </a:lnTo>
                                <a:lnTo>
                                  <a:pt x="1655" y="528"/>
                                </a:lnTo>
                                <a:lnTo>
                                  <a:pt x="1590" y="555"/>
                                </a:lnTo>
                                <a:lnTo>
                                  <a:pt x="1518" y="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0" name="任意多边形 6"/>
                        <wps:cNvSpPr/>
                        <wps:spPr>
                          <a:xfrm>
                            <a:off x="5580" y="-91"/>
                            <a:ext cx="1800" cy="564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800" h="564">
                                <a:moveTo>
                                  <a:pt x="0" y="282"/>
                                </a:moveTo>
                                <a:lnTo>
                                  <a:pt x="7" y="218"/>
                                </a:lnTo>
                                <a:lnTo>
                                  <a:pt x="43" y="132"/>
                                </a:lnTo>
                                <a:lnTo>
                                  <a:pt x="88" y="77"/>
                                </a:lnTo>
                                <a:lnTo>
                                  <a:pt x="145" y="36"/>
                                </a:lnTo>
                                <a:lnTo>
                                  <a:pt x="210" y="9"/>
                                </a:lnTo>
                                <a:lnTo>
                                  <a:pt x="282" y="0"/>
                                </a:lnTo>
                                <a:lnTo>
                                  <a:pt x="1518" y="0"/>
                                </a:lnTo>
                                <a:lnTo>
                                  <a:pt x="1590" y="9"/>
                                </a:lnTo>
                                <a:lnTo>
                                  <a:pt x="1655" y="36"/>
                                </a:lnTo>
                                <a:lnTo>
                                  <a:pt x="1712" y="77"/>
                                </a:lnTo>
                                <a:lnTo>
                                  <a:pt x="1757" y="132"/>
                                </a:lnTo>
                                <a:lnTo>
                                  <a:pt x="1787" y="198"/>
                                </a:lnTo>
                                <a:lnTo>
                                  <a:pt x="1799" y="261"/>
                                </a:lnTo>
                                <a:lnTo>
                                  <a:pt x="1800" y="282"/>
                                </a:lnTo>
                                <a:lnTo>
                                  <a:pt x="1793" y="346"/>
                                </a:lnTo>
                                <a:lnTo>
                                  <a:pt x="1757" y="432"/>
                                </a:lnTo>
                                <a:lnTo>
                                  <a:pt x="1712" y="487"/>
                                </a:lnTo>
                                <a:lnTo>
                                  <a:pt x="1655" y="528"/>
                                </a:lnTo>
                                <a:lnTo>
                                  <a:pt x="1590" y="555"/>
                                </a:lnTo>
                                <a:lnTo>
                                  <a:pt x="1518" y="564"/>
                                </a:lnTo>
                                <a:lnTo>
                                  <a:pt x="282" y="564"/>
                                </a:lnTo>
                                <a:lnTo>
                                  <a:pt x="210" y="555"/>
                                </a:lnTo>
                                <a:lnTo>
                                  <a:pt x="145" y="528"/>
                                </a:lnTo>
                                <a:lnTo>
                                  <a:pt x="88" y="487"/>
                                </a:lnTo>
                                <a:lnTo>
                                  <a:pt x="43" y="432"/>
                                </a:lnTo>
                                <a:lnTo>
                                  <a:pt x="13" y="366"/>
                                </a:lnTo>
                                <a:lnTo>
                                  <a:pt x="1" y="303"/>
                                </a:lnTo>
                                <a:lnTo>
                                  <a:pt x="0" y="28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278.6pt;margin-top:-4.9pt;height:96.25pt;width:90.75pt;mso-position-horizontal-relative:page;z-index:-251843584;mso-width-relative:page;mso-height-relative:page;" coordorigin="5573,-98" coordsize="1815,1925" o:gfxdata="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">
                <o:lock v:ext="edit" aspectratio="f"/>
                <v:shape id="任意多边形 3" o:spid="_x0000_s1026" o:spt="100" style="position:absolute;left:6417;top:1705;height:121;width:120;" fillcolor="#000000" filled="t" stroked="f" coordsize="120,121" o:gfxdata="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xU2ku7sAAADa&#10;AAAADwAAAAAAAAABACAAAAAiAAAAZHJzL2Rvd25yZXYueG1sUEsBAhQAFAAAAAgAh07iQDMvBZ47&#10;AAAAOQAAABAAAAAAAAAAAQAgAAAACgEAAGRycy9zaGFwZXhtbC54bWxQSwUGAAAAAAYABgBbAQAA&#10;tAMAAAAA&#10;" path="m60,120l0,0,120,0,60,120xe">
                  <v:fill on="t" focussize="0,0"/>
                  <v:stroke on="f"/>
                  <v:imagedata o:title=""/>
                  <o:lock v:ext="edit" aspectratio="f"/>
                </v:shape>
                <v:line id="直线 4" o:spid="_x0000_s1026" o:spt="20" style="position:absolute;left:6477;top:266;flip:x;height:1538;width:3;" filled="f" stroked="t" coordsize="21600,21600" o:gfxdata="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GfA0i5AAAA2gAA&#10;AA8AAAAAAAAAAQAgAAAAIgAAAGRycy9kb3ducmV2LnhtbFBLAQIUABQAAAAIAIdO4kAzLwWeOwAA&#10;ADkAAAAQAAAAAAAAAAEAIAAAAAgBAABkcnMvc2hhcGV4bWwueG1sUEsFBgAAAAAGAAYAWwEAALID&#10;AAAAAA==&#10;">
                  <v:fill on="f" focussize="0,0"/>
                  <v:stroke color="#000000" joinstyle="round"/>
                  <v:imagedata o:title=""/>
                  <o:lock v:ext="edit" aspectratio="f"/>
                </v:line>
                <v:shape id="任意多边形 5" o:spid="_x0000_s1026" o:spt="100" style="position:absolute;left:5580;top:-91;height:564;width:1800;" fillcolor="#FFFFFF" filled="t" stroked="f" coordsize="1800,564" o:gfxdata="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C0WBb4A&#10;AADaAAAADwAAAAAAAAABACAAAAAiAAAAZHJzL2Rvd25yZXYueG1sUEsBAhQAFAAAAAgAh07iQDMv&#10;BZ47AAAAOQAAABAAAAAAAAAAAQAgAAAADQEAAGRycy9zaGFwZXhtbC54bWxQSwUGAAAAAAYABgBb&#10;AQAAtwMAAAAA&#10;" path="m1518,564l282,564,210,555,145,528,88,487,43,432,13,366,1,303,0,282,1,261,13,198,43,132,88,77,145,36,210,9,282,0,1518,0,1590,9,1655,36,1712,77,1757,132,1787,198,1799,261,1800,282,1799,303,1787,366,1757,432,1712,487,1655,528,1590,555,1518,564xe">
                  <v:fill on="t" focussize="0,0"/>
                  <v:stroke on="f"/>
                  <v:imagedata o:title=""/>
                  <o:lock v:ext="edit" aspectratio="f"/>
                </v:shape>
                <v:shape id="任意多边形 6" o:spid="_x0000_s1026" o:spt="100" style="position:absolute;left:5580;top:-91;height:564;width:1800;" filled="f" stroked="t" coordsize="1800,564" o:gfxdata="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OhCwr4A&#10;AADbAAAADwAAAAAAAAABACAAAAAiAAAAZHJzL2Rvd25yZXYueG1sUEsBAhQAFAAAAAgAh07iQDMv&#10;BZ47AAAAOQAAABAAAAAAAAAAAQAgAAAADQEAAGRycy9zaGFwZXhtbC54bWxQSwUGAAAAAAYABgBb&#10;AQAAtwMAAAAA&#10;" path="m0,282l7,218,43,132,88,77,145,36,210,9,282,0,1518,0,1590,9,1655,36,1712,77,1757,132,1787,198,1799,261,1800,282,1793,346,1757,432,1712,487,1655,528,1590,555,1518,564,282,564,210,555,145,528,88,487,43,432,13,366,1,303,0,282xe">
                  <v:fill on="f" focussize="0,0"/>
                  <v:stroke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w:t>申报</w:t>
      </w:r>
    </w:p>
    <w:p>
      <w:pPr>
        <w:pStyle w:val="4"/>
        <w:rPr>
          <w:sz w:val="20"/>
        </w:rPr>
      </w:pPr>
    </w:p>
    <w:p>
      <w:pPr>
        <w:pStyle w:val="4"/>
        <w:rPr>
          <w:sz w:val="20"/>
        </w:rPr>
      </w:pPr>
    </w:p>
    <w:p>
      <w:pPr>
        <w:pStyle w:val="4"/>
        <w:rPr>
          <w:sz w:val="20"/>
        </w:rPr>
      </w:pPr>
    </w:p>
    <w:p>
      <w:pPr>
        <w:pStyle w:val="4"/>
        <w:rPr>
          <w:sz w:val="20"/>
        </w:rPr>
      </w:pPr>
    </w:p>
    <w:p>
      <w:pPr>
        <w:pStyle w:val="4"/>
        <w:rPr>
          <w:sz w:val="19"/>
        </w:rPr>
      </w:pPr>
    </w:p>
    <w:p>
      <w:pPr>
        <w:spacing w:before="0"/>
        <w:ind w:left="5737" w:right="0" w:firstLine="0"/>
        <w:jc w:val="left"/>
        <w:rPr>
          <w:sz w:val="21"/>
        </w:rPr>
      </w:pPr>
      <w:r>
        <mc:AlternateContent>
          <mc:Choice Requires="wpg">
            <w:drawing>
              <wp:anchor distT="0" distB="0" distL="0" distR="0" simplePos="0" relativeHeight="251658240" behindDoc="1" locked="0" layoutInCell="1" allowOverlap="1">
                <wp:simplePos x="0" y="0"/>
                <wp:positionH relativeFrom="page">
                  <wp:posOffset>4566920</wp:posOffset>
                </wp:positionH>
                <wp:positionV relativeFrom="paragraph">
                  <wp:posOffset>198755</wp:posOffset>
                </wp:positionV>
                <wp:extent cx="742315" cy="76200"/>
                <wp:effectExtent l="0" t="635" r="5080" b="0"/>
                <wp:wrapTopAndBottom/>
                <wp:docPr id="23" name="组合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42315" cy="76200"/>
                          <a:chOff x="7193" y="314"/>
                          <a:chExt cx="1169" cy="120"/>
                        </a:xfrm>
                      </wpg:grpSpPr>
                      <wps:wsp>
                        <wps:cNvPr id="21" name="任意多边形 8"/>
                        <wps:cNvSpPr/>
                        <wps:spPr>
                          <a:xfrm>
                            <a:off x="8240" y="313"/>
                            <a:ext cx="121" cy="12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21" h="120">
                                <a:moveTo>
                                  <a:pt x="0" y="120"/>
                                </a:moveTo>
                                <a:lnTo>
                                  <a:pt x="0" y="0"/>
                                </a:lnTo>
                                <a:lnTo>
                                  <a:pt x="120" y="60"/>
                                </a:lnTo>
                                <a:lnTo>
                                  <a:pt x="0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22" name="直线 9"/>
                        <wps:cNvCnPr/>
                        <wps:spPr>
                          <a:xfrm>
                            <a:off x="7200" y="373"/>
                            <a:ext cx="1138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7" o:spid="_x0000_s1026" o:spt="203" style="position:absolute;left:0pt;margin-left:359.6pt;margin-top:15.65pt;height:6pt;width:58.45pt;mso-position-horizontal-relative:page;mso-wrap-distance-bottom:0pt;mso-wrap-distance-top:0pt;z-index:-251658240;mso-width-relative:page;mso-height-relative:page;" coordorigin="7193,314" coordsize="1169,120" o:gfxdata="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">
                <o:lock v:ext="edit" aspectratio="f"/>
                <v:shape id="任意多边形 8" o:spid="_x0000_s1026" o:spt="100" style="position:absolute;left:8240;top:313;height:120;width:121;" fillcolor="#000000" filled="t" stroked="f" coordsize="121,120" o:gfxdata="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c3pz9rgAAADbAAAA&#10;DwAAAAAAAAABACAAAAAiAAAAZHJzL2Rvd25yZXYueG1sUEsBAhQAFAAAAAgAh07iQDMvBZ47AAAA&#10;OQAAABAAAAAAAAAAAQAgAAAABwEAAGRycy9zaGFwZXhtbC54bWxQSwUGAAAAAAYABgBbAQAAsQMA&#10;AAAA&#10;" path="m0,120l0,0,120,60,0,120xe">
                  <v:fill on="t" focussize="0,0"/>
                  <v:stroke on="f"/>
                  <v:imagedata o:title=""/>
                  <o:lock v:ext="edit" aspectratio="f"/>
                </v:shape>
                <v:line id="直线 9" o:spid="_x0000_s1026" o:spt="20" style="position:absolute;left:7200;top:373;height:1;width:1138;" filled="f" stroked="t" coordsize="21600,21600" o:gfxdata="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2ziH5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/>
                  <v:imagedata o:title=""/>
                  <o:lock v:ext="edit" aspectratio="f"/>
                </v:line>
                <w10:wrap type="topAndBottom"/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471872" behindDoc="1" locked="0" layoutInCell="1" allowOverlap="1">
                <wp:simplePos x="0" y="0"/>
                <wp:positionH relativeFrom="page">
                  <wp:posOffset>1289685</wp:posOffset>
                </wp:positionH>
                <wp:positionV relativeFrom="paragraph">
                  <wp:posOffset>-300990</wp:posOffset>
                </wp:positionV>
                <wp:extent cx="2318385" cy="1241425"/>
                <wp:effectExtent l="0" t="0" r="6350" b="15875"/>
                <wp:wrapNone/>
                <wp:docPr id="6" name="组合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18385" cy="1241425"/>
                          <a:chOff x="2031" y="-475"/>
                          <a:chExt cx="3651" cy="1955"/>
                        </a:xfrm>
                      </wpg:grpSpPr>
                      <wps:wsp>
                        <wps:cNvPr id="1" name="矩形 11"/>
                        <wps:cNvSpPr/>
                        <wps:spPr>
                          <a:xfrm>
                            <a:off x="2039" y="-468"/>
                            <a:ext cx="2506" cy="1940"/>
                          </a:xfrm>
                          <a:prstGeom prst="rect">
                            <a:avLst/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" name="任意多边形 12"/>
                        <wps:cNvSpPr/>
                        <wps:spPr>
                          <a:xfrm>
                            <a:off x="4500" y="320"/>
                            <a:ext cx="121" cy="12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21" h="120">
                                <a:moveTo>
                                  <a:pt x="120" y="120"/>
                                </a:moveTo>
                                <a:lnTo>
                                  <a:pt x="0" y="61"/>
                                </a:lnTo>
                                <a:lnTo>
                                  <a:pt x="120" y="0"/>
                                </a:lnTo>
                                <a:lnTo>
                                  <a:pt x="120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3" name="直线 13"/>
                        <wps:cNvCnPr/>
                        <wps:spPr>
                          <a:xfrm flipH="1">
                            <a:off x="4522" y="373"/>
                            <a:ext cx="1140" cy="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" name="文本框 14"/>
                        <wps:cNvSpPr txBox="1"/>
                        <wps:spPr>
                          <a:xfrm>
                            <a:off x="5032" y="29"/>
                            <a:ext cx="650" cy="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line="210" w:lineRule="exact"/>
                                <w:ind w:left="0" w:right="0" w:firstLine="0"/>
                                <w:jc w:val="left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sz w:val="21"/>
                                </w:rPr>
                                <w:t>风险点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5" name="文本框 15"/>
                        <wps:cNvSpPr txBox="1"/>
                        <wps:spPr>
                          <a:xfrm>
                            <a:off x="2061" y="-468"/>
                            <a:ext cx="2506" cy="1940"/>
                          </a:xfrm>
                          <a:prstGeom prst="rect">
                            <a:avLst/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303"/>
                                </w:tabs>
                                <w:spacing w:before="84"/>
                                <w:ind w:left="302" w:right="0" w:hanging="182"/>
                                <w:jc w:val="lef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故意刁难申请人；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303"/>
                                </w:tabs>
                                <w:spacing w:before="9" w:line="249" w:lineRule="auto"/>
                                <w:ind w:left="121" w:right="164" w:firstLine="0"/>
                                <w:jc w:val="lef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pacing w:val="21"/>
                                  <w:sz w:val="18"/>
                                </w:rPr>
                                <w:t>对不符合条件的予以受</w:t>
                              </w:r>
                              <w:r>
                                <w:rPr>
                                  <w:spacing w:val="2"/>
                                  <w:sz w:val="18"/>
                                </w:rPr>
                                <w:t>理，对符合条件的不予受理或无正当理由拖延受理； 3.未一次性告知和说明所需</w:t>
                              </w:r>
                              <w:r>
                                <w:rPr>
                                  <w:sz w:val="18"/>
                                </w:rPr>
                                <w:t>材料等。</w:t>
                              </w:r>
                            </w:p>
                            <w:p>
                              <w:pPr>
                                <w:spacing w:before="1"/>
                                <w:ind w:left="121" w:right="0" w:firstLine="0"/>
                                <w:jc w:val="lef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风险等级：低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0" o:spid="_x0000_s1026" o:spt="203" style="position:absolute;left:0pt;margin-left:101.55pt;margin-top:-23.7pt;height:97.75pt;width:182.55pt;mso-position-horizontal-relative:page;z-index:-251844608;mso-width-relative:page;mso-height-relative:page;" coordorigin="2031,-475" coordsize="3651,1955" o:gfxdata="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">
                <o:lock v:ext="edit" aspectratio="f"/>
                <v:rect id="矩形 11" o:spid="_x0000_s1026" o:spt="1" style="position:absolute;left:2039;top:-468;height:1940;width:2506;" filled="f" stroked="t" coordsize="21600,21600" o:gfxdata="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b3UKHLgAAADaAAAA&#10;DwAAAAAAAAABACAAAAAiAAAAZHJzL2Rvd25yZXYueG1sUEsBAhQAFAAAAAgAh07iQDMvBZ47AAAA&#10;OQAAABAAAAAAAAAAAQAgAAAABwEAAGRycy9zaGFwZXhtbC54bWxQSwUGAAAAAAYABgBbAQAAsQMA&#10;AAAA&#10;">
                  <v:fill on="f" focussize="0,0"/>
                  <v:stroke color="#000000" joinstyle="miter"/>
                  <v:imagedata o:title=""/>
                  <o:lock v:ext="edit" aspectratio="f"/>
                </v:rect>
                <v:shape id="任意多边形 12" o:spid="_x0000_s1026" o:spt="100" style="position:absolute;left:4500;top:320;height:120;width:121;" fillcolor="#000000" filled="t" stroked="f" coordsize="121,120" o:gfxdata="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Dhb44twAAANoAAAAP&#10;AAAAAAAAAAEAIAAAACIAAABkcnMvZG93bnJldi54bWxQSwECFAAUAAAACACHTuJAMy8FnjsAAAA5&#10;AAAAEAAAAAAAAAABACAAAAAGAQAAZHJzL3NoYXBleG1sLnhtbFBLBQYAAAAABgAGAFsBAACwAwAA&#10;AAA=&#10;" path="m120,120l0,61,120,0,120,120xe">
                  <v:fill on="t" focussize="0,0"/>
                  <v:stroke on="f"/>
                  <v:imagedata o:title=""/>
                  <o:lock v:ext="edit" aspectratio="f"/>
                </v:shape>
                <v:line id="直线 13" o:spid="_x0000_s1026" o:spt="20" style="position:absolute;left:4522;top:373;flip:x;height:8;width:1140;" filled="f" stroked="t" coordsize="21600,21600" o:gfxdata="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87kTm8AAAA&#10;2g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  <v:shape id="文本框 14" o:spid="_x0000_s1026" o:spt="202" type="#_x0000_t202" style="position:absolute;left:5032;top:29;height:210;width:650;" filled="f" stroked="f" coordsize="21600,21600" o:gfxdata="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xAGDnvQAA&#10;ANo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0" w:line="210" w:lineRule="exact"/>
                          <w:ind w:left="0" w:right="0" w:firstLine="0"/>
                          <w:jc w:val="left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风险点</w:t>
                        </w:r>
                      </w:p>
                    </w:txbxContent>
                  </v:textbox>
                </v:shape>
                <v:shape id="文本框 15" o:spid="_x0000_s1026" o:spt="202" type="#_x0000_t202" style="position:absolute;left:2061;top:-468;height:1940;width:2506;" filled="f" stroked="t" coordsize="21600,21600" o:gfxdata="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KpN+vQAA&#10;ANo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miter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303"/>
                          </w:tabs>
                          <w:spacing w:before="84"/>
                          <w:ind w:left="302" w:right="0" w:hanging="182"/>
                          <w:jc w:val="left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故意刁难申请人；</w:t>
                        </w:r>
                      </w:p>
                      <w:p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303"/>
                          </w:tabs>
                          <w:spacing w:before="9" w:line="249" w:lineRule="auto"/>
                          <w:ind w:left="121" w:right="164" w:firstLine="0"/>
                          <w:jc w:val="left"/>
                          <w:rPr>
                            <w:sz w:val="18"/>
                          </w:rPr>
                        </w:pPr>
                        <w:r>
                          <w:rPr>
                            <w:spacing w:val="21"/>
                            <w:sz w:val="18"/>
                          </w:rPr>
                          <w:t>对不符合条件的予以受</w:t>
                        </w:r>
                        <w:r>
                          <w:rPr>
                            <w:spacing w:val="2"/>
                            <w:sz w:val="18"/>
                          </w:rPr>
                          <w:t>理，对符合条件的不予受理或无正当理由拖延受理； 3.未一次性告知和说明所需</w:t>
                        </w:r>
                        <w:r>
                          <w:rPr>
                            <w:sz w:val="18"/>
                          </w:rPr>
                          <w:t>材料等。</w:t>
                        </w:r>
                      </w:p>
                      <w:p>
                        <w:pPr>
                          <w:spacing w:before="1"/>
                          <w:ind w:left="121" w:right="0" w:firstLine="0"/>
                          <w:jc w:val="left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风险等级：低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page">
                  <wp:posOffset>3600450</wp:posOffset>
                </wp:positionH>
                <wp:positionV relativeFrom="paragraph">
                  <wp:posOffset>110490</wp:posOffset>
                </wp:positionV>
                <wp:extent cx="971550" cy="323850"/>
                <wp:effectExtent l="4445" t="4445" r="14605" b="14605"/>
                <wp:wrapNone/>
                <wp:docPr id="54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1550" cy="32385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before="125"/>
                              <w:ind w:left="527" w:right="527" w:firstLine="0"/>
                              <w:jc w:val="center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受理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6" o:spid="_x0000_s1026" o:spt="202" type="#_x0000_t202" style="position:absolute;left:0pt;margin-left:283.5pt;margin-top:8.7pt;height:25.5pt;width:76.5pt;mso-position-horizontal-relative:page;z-index:251682816;mso-width-relative:page;mso-height-relative:page;" filled="f" stroked="t" coordsize="21600,21600" o:gfxdata="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QWDgdNgAAAAJAQAADwAAAAAAAAABACAAAAAiAAAAZHJzL2Rvd25yZXYueG1s&#10;UEsBAhQAFAAAAAgAh07iQN4btnj4AQAA5AMAAA4AAAAAAAAAAQAgAAAAJwEAAGRycy9lMm9Eb2Mu&#10;eG1sUEsFBgAAAAAGAAYAWQEAAJEFAAAAAA==&#10;">
                <v:fill on="f" focussize="0,0"/>
                <v:stroke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125"/>
                        <w:ind w:left="527" w:right="527" w:firstLine="0"/>
                        <w:jc w:val="center"/>
                        <w:rPr>
                          <w:sz w:val="21"/>
                        </w:rPr>
                      </w:pPr>
                      <w:r>
                        <w:rPr>
                          <w:sz w:val="21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page">
                  <wp:posOffset>5341620</wp:posOffset>
                </wp:positionH>
                <wp:positionV relativeFrom="paragraph">
                  <wp:posOffset>-411480</wp:posOffset>
                </wp:positionV>
                <wp:extent cx="1592580" cy="1680845"/>
                <wp:effectExtent l="4445" t="4445" r="22225" b="10160"/>
                <wp:wrapNone/>
                <wp:docPr id="57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2580" cy="168084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4"/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325"/>
                              </w:tabs>
                              <w:spacing w:before="84" w:after="0" w:line="240" w:lineRule="auto"/>
                              <w:ind w:left="325" w:right="0" w:hanging="182"/>
                              <w:jc w:val="left"/>
                            </w:pPr>
                            <w:r>
                              <w:t>建立受理单制度；</w:t>
                            </w:r>
                          </w:p>
                          <w:p>
                            <w:pPr>
                              <w:pStyle w:val="4"/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325"/>
                              </w:tabs>
                              <w:spacing w:before="9" w:after="0" w:line="249" w:lineRule="auto"/>
                              <w:ind w:left="143" w:right="52" w:firstLine="0"/>
                              <w:jc w:val="left"/>
                            </w:pPr>
                            <w:r>
                              <w:rPr>
                                <w:spacing w:val="3"/>
                              </w:rPr>
                              <w:t xml:space="preserve">严格履行服务承诺制度， </w:t>
                            </w:r>
                            <w:r>
                              <w:rPr>
                                <w:spacing w:val="-3"/>
                              </w:rPr>
                              <w:t xml:space="preserve">做到首问负责和一次性告知； </w:t>
                            </w:r>
                            <w:r>
                              <w:t>3.</w:t>
                            </w:r>
                            <w:r>
                              <w:rPr>
                                <w:spacing w:val="-8"/>
                              </w:rPr>
                              <w:t>政务公开，明确工作程序、</w:t>
                            </w:r>
                            <w:r>
                              <w:rPr>
                                <w:spacing w:val="2"/>
                              </w:rPr>
                              <w:t>时限等，按照项目核准规定办理；</w:t>
                            </w:r>
                          </w:p>
                          <w:p>
                            <w:pPr>
                              <w:pStyle w:val="4"/>
                              <w:spacing w:before="1" w:line="249" w:lineRule="auto"/>
                              <w:ind w:left="143" w:right="142"/>
                            </w:pPr>
                            <w:r>
                              <w:t>4.</w:t>
                            </w:r>
                            <w:r>
                              <w:rPr>
                                <w:spacing w:val="2"/>
                              </w:rPr>
                              <w:t>内部监督检查、投诉举报</w:t>
                            </w:r>
                            <w:r>
                              <w:t>受理。</w:t>
                            </w:r>
                          </w:p>
                          <w:p>
                            <w:pPr>
                              <w:pStyle w:val="4"/>
                              <w:ind w:left="143"/>
                            </w:pPr>
                            <w:r>
                              <w:t>责任人：贾碧珠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7" o:spid="_x0000_s1026" o:spt="202" type="#_x0000_t202" style="position:absolute;left:0pt;margin-left:420.6pt;margin-top:-32.4pt;height:132.35pt;width:125.4pt;mso-position-horizontal-relative:page;z-index:251685888;mso-width-relative:page;mso-height-relative:page;" filled="f" stroked="t" coordsize="21600,21600" o:gfxdata="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Ek2tb9sAAAAMAQAADwAAAAAAAAABACAAAAAiAAAAZHJzL2Rvd25y&#10;ZXYueG1sUEsBAhQAFAAAAAgAh07iQHwCnoH7AQAA5gMAAA4AAAAAAAAAAQAgAAAAKgEAAGRycy9l&#10;Mm9Eb2MueG1sUEsFBgAAAAAGAAYAWQEAAJcFAAAAAA==&#10;">
                <v:fill on="f" focussize="0,0"/>
                <v:stroke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4"/>
                        <w:numPr>
                          <w:ilvl w:val="0"/>
                          <w:numId w:val="2"/>
                        </w:numPr>
                        <w:tabs>
                          <w:tab w:val="left" w:pos="325"/>
                        </w:tabs>
                        <w:spacing w:before="84" w:after="0" w:line="240" w:lineRule="auto"/>
                        <w:ind w:left="325" w:right="0" w:hanging="182"/>
                        <w:jc w:val="left"/>
                      </w:pPr>
                      <w:r>
                        <w:t>建立受理单制度；</w:t>
                      </w:r>
                    </w:p>
                    <w:p>
                      <w:pPr>
                        <w:pStyle w:val="4"/>
                        <w:numPr>
                          <w:ilvl w:val="0"/>
                          <w:numId w:val="2"/>
                        </w:numPr>
                        <w:tabs>
                          <w:tab w:val="left" w:pos="325"/>
                        </w:tabs>
                        <w:spacing w:before="9" w:after="0" w:line="249" w:lineRule="auto"/>
                        <w:ind w:left="143" w:right="52" w:firstLine="0"/>
                        <w:jc w:val="left"/>
                      </w:pPr>
                      <w:r>
                        <w:rPr>
                          <w:spacing w:val="3"/>
                        </w:rPr>
                        <w:t xml:space="preserve">严格履行服务承诺制度， </w:t>
                      </w:r>
                      <w:r>
                        <w:rPr>
                          <w:spacing w:val="-3"/>
                        </w:rPr>
                        <w:t xml:space="preserve">做到首问负责和一次性告知； </w:t>
                      </w:r>
                      <w:r>
                        <w:t>3.</w:t>
                      </w:r>
                      <w:r>
                        <w:rPr>
                          <w:spacing w:val="-8"/>
                        </w:rPr>
                        <w:t>政务公开，明确工作程序、</w:t>
                      </w:r>
                      <w:r>
                        <w:rPr>
                          <w:spacing w:val="2"/>
                        </w:rPr>
                        <w:t>时限等，按照项目核准规定办理；</w:t>
                      </w:r>
                    </w:p>
                    <w:p>
                      <w:pPr>
                        <w:pStyle w:val="4"/>
                        <w:spacing w:before="1" w:line="249" w:lineRule="auto"/>
                        <w:ind w:left="143" w:right="142"/>
                      </w:pPr>
                      <w:r>
                        <w:t>4.</w:t>
                      </w:r>
                      <w:r>
                        <w:rPr>
                          <w:spacing w:val="2"/>
                        </w:rPr>
                        <w:t>内部监督检查、投诉举报</w:t>
                      </w:r>
                      <w:r>
                        <w:t>受理。</w:t>
                      </w:r>
                    </w:p>
                    <w:p>
                      <w:pPr>
                        <w:pStyle w:val="4"/>
                        <w:ind w:left="143"/>
                      </w:pPr>
                      <w:r>
                        <w:t>责任人：贾碧珠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w:t>防控措施</w:t>
      </w:r>
    </w:p>
    <w:p>
      <w:pPr>
        <w:pStyle w:val="4"/>
        <w:rPr>
          <w:sz w:val="20"/>
        </w:rPr>
      </w:pPr>
    </w:p>
    <w:p>
      <w:pPr>
        <w:pStyle w:val="4"/>
        <w:rPr>
          <w:sz w:val="20"/>
        </w:rPr>
      </w:pPr>
    </w:p>
    <w:p>
      <w:pPr>
        <w:pStyle w:val="4"/>
        <w:rPr>
          <w:sz w:val="20"/>
        </w:rPr>
      </w:pPr>
    </w:p>
    <w:p>
      <w:pPr>
        <w:pStyle w:val="4"/>
        <w:rPr>
          <w:sz w:val="20"/>
        </w:rPr>
      </w:pPr>
    </w:p>
    <w:p>
      <w:pPr>
        <w:pStyle w:val="4"/>
        <w:rPr>
          <w:sz w:val="20"/>
        </w:rPr>
      </w:pPr>
    </w:p>
    <w:p>
      <w:pPr>
        <w:pStyle w:val="4"/>
        <w:rPr>
          <w:sz w:val="20"/>
        </w:rPr>
      </w:pPr>
    </w:p>
    <w:p>
      <w:pPr>
        <w:pStyle w:val="4"/>
        <w:rPr>
          <w:sz w:val="20"/>
        </w:rPr>
      </w:pPr>
    </w:p>
    <w:p>
      <w:pPr>
        <w:pStyle w:val="4"/>
        <w:rPr>
          <w:sz w:val="20"/>
        </w:rPr>
      </w:pPr>
    </w:p>
    <w:p>
      <w:pPr>
        <w:pStyle w:val="4"/>
        <w:spacing w:before="6"/>
        <w:rPr>
          <w:sz w:val="17"/>
        </w:rPr>
      </w:pPr>
    </w:p>
    <w:p>
      <w:pPr>
        <w:tabs>
          <w:tab w:val="left" w:pos="5692"/>
        </w:tabs>
        <w:spacing w:before="71"/>
        <w:ind w:left="3351" w:right="0" w:firstLine="0"/>
        <w:jc w:val="left"/>
        <w:rPr>
          <w:sz w:val="21"/>
        </w:rPr>
      </w:pPr>
      <w:r>
        <mc:AlternateContent>
          <mc:Choice Requires="wpg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2919095</wp:posOffset>
                </wp:positionH>
                <wp:positionV relativeFrom="paragraph">
                  <wp:posOffset>249555</wp:posOffset>
                </wp:positionV>
                <wp:extent cx="742950" cy="76200"/>
                <wp:effectExtent l="0" t="635" r="0" b="0"/>
                <wp:wrapTopAndBottom/>
                <wp:docPr id="36" name="组合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42950" cy="76200"/>
                          <a:chOff x="4598" y="394"/>
                          <a:chExt cx="1170" cy="120"/>
                        </a:xfrm>
                      </wpg:grpSpPr>
                      <wps:wsp>
                        <wps:cNvPr id="34" name="任意多边形 19"/>
                        <wps:cNvSpPr/>
                        <wps:spPr>
                          <a:xfrm>
                            <a:off x="4598" y="393"/>
                            <a:ext cx="121" cy="12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21" h="120">
                                <a:moveTo>
                                  <a:pt x="121" y="120"/>
                                </a:moveTo>
                                <a:lnTo>
                                  <a:pt x="0" y="61"/>
                                </a:lnTo>
                                <a:lnTo>
                                  <a:pt x="119" y="0"/>
                                </a:lnTo>
                                <a:lnTo>
                                  <a:pt x="121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35" name="直线 20"/>
                        <wps:cNvCnPr/>
                        <wps:spPr>
                          <a:xfrm flipH="1">
                            <a:off x="4620" y="444"/>
                            <a:ext cx="1140" cy="1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8" o:spid="_x0000_s1026" o:spt="203" style="position:absolute;left:0pt;margin-left:229.85pt;margin-top:19.65pt;height:6pt;width:58.5pt;mso-position-horizontal-relative:page;mso-wrap-distance-bottom:0pt;mso-wrap-distance-top:0pt;z-index:-251657216;mso-width-relative:page;mso-height-relative:page;" coordorigin="4598,394" coordsize="1170,120" o:gfxdata="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">
                <o:lock v:ext="edit" aspectratio="f"/>
                <v:shape id="任意多边形 19" o:spid="_x0000_s1026" o:spt="100" style="position:absolute;left:4598;top:393;height:120;width:121;" fillcolor="#000000" filled="t" stroked="f" coordsize="121,120" o:gfxdata="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tRGs7gAAADbAAAA&#10;DwAAAAAAAAABACAAAAAiAAAAZHJzL2Rvd25yZXYueG1sUEsBAhQAFAAAAAgAh07iQDMvBZ47AAAA&#10;OQAAABAAAAAAAAAAAQAgAAAABwEAAGRycy9zaGFwZXhtbC54bWxQSwUGAAAAAAYABgBbAQAAsQMA&#10;AAAA&#10;" path="m121,120l0,61,119,0,121,120xe">
                  <v:fill on="t" focussize="0,0"/>
                  <v:stroke on="f"/>
                  <v:imagedata o:title=""/>
                  <o:lock v:ext="edit" aspectratio="f"/>
                </v:shape>
                <v:line id="直线 20" o:spid="_x0000_s1026" o:spt="20" style="position:absolute;left:4620;top:444;flip:x;height:11;width:1140;" filled="f" stroked="t" coordsize="21600,21600" o:gfxdata="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8BF6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/>
                  <v:imagedata o:title=""/>
                  <o:lock v:ext="edit" aspectratio="f"/>
                </v:line>
                <w10:wrap type="topAndBottom"/>
              </v:group>
            </w:pict>
          </mc:Fallback>
        </mc:AlternateContent>
      </w:r>
      <w:r>
        <mc:AlternateContent>
          <mc:Choice Requires="wpg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4629150</wp:posOffset>
                </wp:positionH>
                <wp:positionV relativeFrom="paragraph">
                  <wp:posOffset>245110</wp:posOffset>
                </wp:positionV>
                <wp:extent cx="742950" cy="76200"/>
                <wp:effectExtent l="0" t="635" r="5080" b="0"/>
                <wp:wrapTopAndBottom/>
                <wp:docPr id="39" name="组合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42950" cy="76200"/>
                          <a:chOff x="7290" y="387"/>
                          <a:chExt cx="1170" cy="120"/>
                        </a:xfrm>
                      </wpg:grpSpPr>
                      <wps:wsp>
                        <wps:cNvPr id="37" name="任意多边形 22"/>
                        <wps:cNvSpPr/>
                        <wps:spPr>
                          <a:xfrm>
                            <a:off x="8339" y="386"/>
                            <a:ext cx="121" cy="12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21" h="120">
                                <a:moveTo>
                                  <a:pt x="0" y="120"/>
                                </a:moveTo>
                                <a:lnTo>
                                  <a:pt x="0" y="0"/>
                                </a:lnTo>
                                <a:lnTo>
                                  <a:pt x="120" y="60"/>
                                </a:lnTo>
                                <a:lnTo>
                                  <a:pt x="0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38" name="直线 23"/>
                        <wps:cNvCnPr/>
                        <wps:spPr>
                          <a:xfrm>
                            <a:off x="7298" y="444"/>
                            <a:ext cx="1139" cy="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1" o:spid="_x0000_s1026" o:spt="203" style="position:absolute;left:0pt;margin-left:364.5pt;margin-top:19.3pt;height:6pt;width:58.5pt;mso-position-horizontal-relative:page;mso-wrap-distance-bottom:0pt;mso-wrap-distance-top:0pt;z-index:-251656192;mso-width-relative:page;mso-height-relative:page;" coordorigin="7290,387" coordsize="1170,120" o:gfxdata="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">
                <o:lock v:ext="edit" aspectratio="f"/>
                <v:shape id="任意多边形 22" o:spid="_x0000_s1026" o:spt="100" style="position:absolute;left:8339;top:386;height:120;width:121;" fillcolor="#000000" filled="t" stroked="f" coordsize="121,120" o:gfxdata="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WBtjEugAAANsA&#10;AAAPAAAAAAAAAAEAIAAAACIAAABkcnMvZG93bnJldi54bWxQSwECFAAUAAAACACHTuJAMy8FnjsA&#10;AAA5AAAAEAAAAAAAAAABACAAAAAJAQAAZHJzL3NoYXBleG1sLnhtbFBLBQYAAAAABgAGAFsBAACz&#10;AwAAAAA=&#10;" path="m0,120l0,0,120,60,0,120xe">
                  <v:fill on="t" focussize="0,0"/>
                  <v:stroke on="f"/>
                  <v:imagedata o:title=""/>
                  <o:lock v:ext="edit" aspectratio="f"/>
                </v:shape>
                <v:line id="直线 23" o:spid="_x0000_s1026" o:spt="20" style="position:absolute;left:7298;top:444;height:3;width:1139;" filled="f" stroked="t" coordsize="21600,21600" o:gfxdata="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L/gM65AAAA2wAA&#10;AA8AAAAAAAAAAQAgAAAAIgAAAGRycy9kb3ducmV2LnhtbFBLAQIUABQAAAAIAIdO4kAzLwWeOwAA&#10;ADkAAAAQAAAAAAAAAAEAIAAAAAgBAABkcnMvc2hhcGV4bWwueG1sUEsFBgAAAAAGAAYAWwEAALID&#10;AAAAAA==&#10;">
                  <v:fill on="f" focussize="0,0"/>
                  <v:stroke color="#000000" joinstyle="round"/>
                  <v:imagedata o:title=""/>
                  <o:lock v:ext="edit" aspectratio="f"/>
                </v:line>
                <w10:wrap type="topAndBottom"/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473920" behindDoc="1" locked="0" layoutInCell="1" allowOverlap="1">
                <wp:simplePos x="0" y="0"/>
                <wp:positionH relativeFrom="page">
                  <wp:posOffset>4074795</wp:posOffset>
                </wp:positionH>
                <wp:positionV relativeFrom="paragraph">
                  <wp:posOffset>-1307465</wp:posOffset>
                </wp:positionV>
                <wp:extent cx="76200" cy="1391920"/>
                <wp:effectExtent l="0" t="0" r="0" b="3810"/>
                <wp:wrapNone/>
                <wp:docPr id="14" name="组合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200" cy="1391920"/>
                          <a:chOff x="6417" y="-2060"/>
                          <a:chExt cx="120" cy="2192"/>
                        </a:xfrm>
                      </wpg:grpSpPr>
                      <wps:wsp>
                        <wps:cNvPr id="12" name="任意多边形 25"/>
                        <wps:cNvSpPr/>
                        <wps:spPr>
                          <a:xfrm>
                            <a:off x="6417" y="11"/>
                            <a:ext cx="120" cy="12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20" h="121">
                                <a:moveTo>
                                  <a:pt x="60" y="120"/>
                                </a:moveTo>
                                <a:lnTo>
                                  <a:pt x="0" y="0"/>
                                </a:lnTo>
                                <a:lnTo>
                                  <a:pt x="120" y="0"/>
                                </a:lnTo>
                                <a:lnTo>
                                  <a:pt x="60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3" name="直线 26"/>
                        <wps:cNvCnPr/>
                        <wps:spPr>
                          <a:xfrm flipH="1">
                            <a:off x="6477" y="-2052"/>
                            <a:ext cx="3" cy="216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4" o:spid="_x0000_s1026" o:spt="203" style="position:absolute;left:0pt;margin-left:320.85pt;margin-top:-102.95pt;height:109.6pt;width:6pt;mso-position-horizontal-relative:page;z-index:-251842560;mso-width-relative:page;mso-height-relative:page;" coordorigin="6417,-2060" coordsize="120,2192" o:gfxdata="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">
                <o:lock v:ext="edit" aspectratio="f"/>
                <v:shape id="任意多边形 25" o:spid="_x0000_s1026" o:spt="100" style="position:absolute;left:6417;top:11;height:121;width:120;" fillcolor="#000000" filled="t" stroked="f" coordsize="120,121" o:gfxdata="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0tQJbsAAADb&#10;AAAADwAAAAAAAAABACAAAAAiAAAAZHJzL2Rvd25yZXYueG1sUEsBAhQAFAAAAAgAh07iQDMvBZ47&#10;AAAAOQAAABAAAAAAAAAAAQAgAAAACgEAAGRycy9zaGFwZXhtbC54bWxQSwUGAAAAAAYABgBbAQAA&#10;tAMAAAAA&#10;" path="m60,120l0,0,120,0,60,120xe">
                  <v:fill on="t" focussize="0,0"/>
                  <v:stroke on="f"/>
                  <v:imagedata o:title=""/>
                  <o:lock v:ext="edit" aspectratio="f"/>
                </v:shape>
                <v:line id="直线 26" o:spid="_x0000_s1026" o:spt="20" style="position:absolute;left:6477;top:-2052;flip:x;height:2161;width:3;" filled="f" stroked="t" coordsize="21600,21600" o:gfxdata="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bgcPW5AAAA2wAA&#10;AA8AAAAAAAAAAQAgAAAAIgAAAGRycy9kb3ducmV2LnhtbFBLAQIUABQAAAAIAIdO4kAzLwWeOwAA&#10;ADkAAAAQAAAAAAAAAAEAIAAAAAgBAABkcnMvc2hhcGV4bWwueG1sUEsFBgAAAAAGAAYAWwEAALID&#10;AAAAAA==&#10;">
                  <v:fill on="f" focussize="0,0"/>
                  <v:stroke color="#000000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482112" behindDoc="1" locked="0" layoutInCell="1" allowOverlap="1">
                <wp:simplePos x="0" y="0"/>
                <wp:positionH relativeFrom="page">
                  <wp:posOffset>3657600</wp:posOffset>
                </wp:positionH>
                <wp:positionV relativeFrom="paragraph">
                  <wp:posOffset>83185</wp:posOffset>
                </wp:positionV>
                <wp:extent cx="972185" cy="323850"/>
                <wp:effectExtent l="4445" t="4445" r="13970" b="14605"/>
                <wp:wrapNone/>
                <wp:docPr id="20" name="文本框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2185" cy="32385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before="125"/>
                              <w:ind w:left="514" w:right="514" w:firstLine="0"/>
                              <w:jc w:val="center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审查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7" o:spid="_x0000_s1026" o:spt="202" type="#_x0000_t202" style="position:absolute;left:0pt;margin-left:288pt;margin-top:6.55pt;height:25.5pt;width:76.55pt;mso-position-horizontal-relative:page;z-index:-251834368;mso-width-relative:page;mso-height-relative:page;" filled="f" stroked="t" coordsize="21600,21600" o:gfxdata="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Ma35uTaAAAACQEAAA8AAAAAAAAAAQAgAAAAIgAAAGRycy9kb3ducmV2&#10;LnhtbFBLAQIUABQAAAAIAIdO4kAJrZDl+gEAAOQDAAAOAAAAAAAAAAEAIAAAACkBAABkcnMvZTJv&#10;RG9jLnhtbFBLBQYAAAAABgAGAFkBAACVBQAAAAA=&#10;">
                <v:fill on="f" focussize="0,0"/>
                <v:stroke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125"/>
                        <w:ind w:left="514" w:right="514" w:firstLine="0"/>
                        <w:jc w:val="center"/>
                        <w:rPr>
                          <w:sz w:val="21"/>
                        </w:rPr>
                      </w:pPr>
                      <w:r>
                        <w:rPr>
                          <w:sz w:val="21"/>
                        </w:rPr>
                        <w:t>审查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page">
                  <wp:posOffset>5354320</wp:posOffset>
                </wp:positionH>
                <wp:positionV relativeFrom="paragraph">
                  <wp:posOffset>-262255</wp:posOffset>
                </wp:positionV>
                <wp:extent cx="1617980" cy="917575"/>
                <wp:effectExtent l="4445" t="5080" r="15875" b="10795"/>
                <wp:wrapNone/>
                <wp:docPr id="52" name="文本框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7980" cy="91757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4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325"/>
                              </w:tabs>
                              <w:spacing w:before="84" w:after="0" w:line="249" w:lineRule="auto"/>
                              <w:ind w:left="143" w:right="142" w:firstLine="0"/>
                              <w:jc w:val="left"/>
                            </w:pPr>
                            <w:r>
                              <w:rPr>
                                <w:spacing w:val="6"/>
                              </w:rPr>
                              <w:t>量化审查标准，执行回避</w:t>
                            </w:r>
                            <w:r>
                              <w:t>制度；</w:t>
                            </w:r>
                          </w:p>
                          <w:p>
                            <w:pPr>
                              <w:pStyle w:val="4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325"/>
                              </w:tabs>
                              <w:spacing w:before="0" w:after="0" w:line="240" w:lineRule="auto"/>
                              <w:ind w:left="325" w:right="0" w:hanging="182"/>
                              <w:jc w:val="left"/>
                            </w:pPr>
                            <w:r>
                              <w:t>实行审批留痕制度；</w:t>
                            </w:r>
                          </w:p>
                          <w:p>
                            <w:pPr>
                              <w:pStyle w:val="4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325"/>
                              </w:tabs>
                              <w:spacing w:before="9" w:after="0" w:line="249" w:lineRule="auto"/>
                              <w:ind w:left="143" w:right="407" w:firstLine="0"/>
                              <w:jc w:val="left"/>
                            </w:pPr>
                            <w:r>
                              <w:rPr>
                                <w:spacing w:val="-2"/>
                              </w:rPr>
                              <w:t>定期抽查、集体评议。</w:t>
                            </w:r>
                            <w:r>
                              <w:t>责任人：袁文书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8" o:spid="_x0000_s1026" o:spt="202" type="#_x0000_t202" style="position:absolute;left:0pt;margin-left:421.6pt;margin-top:-20.65pt;height:72.25pt;width:127.4pt;mso-position-horizontal-relative:page;z-index:251680768;mso-width-relative:page;mso-height-relative:page;" filled="f" stroked="t" coordsize="21600,21600" o:gfxdata="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yKl669oAAAAMAQAADwAAAAAAAAABACAAAAAiAAAAZHJzL2Rvd25yZXYu&#10;eG1sUEsBAhQAFAAAAAgAh07iQMTkaUT5AQAA5QMAAA4AAAAAAAAAAQAgAAAAKQEAAGRycy9lMm9E&#10;b2MueG1sUEsFBgAAAAAGAAYAWQEAAJQFAAAAAA==&#10;">
                <v:fill on="f" focussize="0,0"/>
                <v:stroke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4"/>
                        <w:numPr>
                          <w:ilvl w:val="0"/>
                          <w:numId w:val="3"/>
                        </w:numPr>
                        <w:tabs>
                          <w:tab w:val="left" w:pos="325"/>
                        </w:tabs>
                        <w:spacing w:before="84" w:after="0" w:line="249" w:lineRule="auto"/>
                        <w:ind w:left="143" w:right="142" w:firstLine="0"/>
                        <w:jc w:val="left"/>
                      </w:pPr>
                      <w:r>
                        <w:rPr>
                          <w:spacing w:val="6"/>
                        </w:rPr>
                        <w:t>量化审查标准，执行回避</w:t>
                      </w:r>
                      <w:r>
                        <w:t>制度；</w:t>
                      </w:r>
                    </w:p>
                    <w:p>
                      <w:pPr>
                        <w:pStyle w:val="4"/>
                        <w:numPr>
                          <w:ilvl w:val="0"/>
                          <w:numId w:val="3"/>
                        </w:numPr>
                        <w:tabs>
                          <w:tab w:val="left" w:pos="325"/>
                        </w:tabs>
                        <w:spacing w:before="0" w:after="0" w:line="240" w:lineRule="auto"/>
                        <w:ind w:left="325" w:right="0" w:hanging="182"/>
                        <w:jc w:val="left"/>
                      </w:pPr>
                      <w:r>
                        <w:t>实行审批留痕制度；</w:t>
                      </w:r>
                    </w:p>
                    <w:p>
                      <w:pPr>
                        <w:pStyle w:val="4"/>
                        <w:numPr>
                          <w:ilvl w:val="0"/>
                          <w:numId w:val="3"/>
                        </w:numPr>
                        <w:tabs>
                          <w:tab w:val="left" w:pos="325"/>
                        </w:tabs>
                        <w:spacing w:before="9" w:after="0" w:line="249" w:lineRule="auto"/>
                        <w:ind w:left="143" w:right="407" w:firstLine="0"/>
                        <w:jc w:val="left"/>
                      </w:pPr>
                      <w:r>
                        <w:rPr>
                          <w:spacing w:val="-2"/>
                        </w:rPr>
                        <w:t>定期抽查、集体评议。</w:t>
                      </w:r>
                      <w:r>
                        <w:t>责任人：袁文书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page">
                  <wp:posOffset>1308735</wp:posOffset>
                </wp:positionH>
                <wp:positionV relativeFrom="paragraph">
                  <wp:posOffset>-404495</wp:posOffset>
                </wp:positionV>
                <wp:extent cx="1591310" cy="1313180"/>
                <wp:effectExtent l="4445" t="4445" r="23495" b="15875"/>
                <wp:wrapNone/>
                <wp:docPr id="53" name="文本框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310" cy="131318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4"/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348"/>
                              </w:tabs>
                              <w:spacing w:before="84" w:after="0" w:line="249" w:lineRule="auto"/>
                              <w:ind w:left="166" w:right="119" w:firstLine="0"/>
                              <w:jc w:val="both"/>
                            </w:pPr>
                            <w:r>
                              <w:rPr>
                                <w:spacing w:val="2"/>
                              </w:rPr>
                              <w:t>不严格审查申报材料，对</w:t>
                            </w:r>
                            <w:r>
                              <w:rPr>
                                <w:spacing w:val="18"/>
                              </w:rPr>
                              <w:t>重大质疑点疏忽或故意隐</w:t>
                            </w:r>
                            <w:r>
                              <w:t>瞒；</w:t>
                            </w:r>
                          </w:p>
                          <w:p>
                            <w:pPr>
                              <w:pStyle w:val="4"/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348"/>
                              </w:tabs>
                              <w:spacing w:before="0" w:after="0" w:line="249" w:lineRule="auto"/>
                              <w:ind w:left="166" w:right="119" w:firstLine="0"/>
                              <w:jc w:val="left"/>
                            </w:pPr>
                            <w:r>
                              <w:rPr>
                                <w:spacing w:val="21"/>
                              </w:rPr>
                              <w:t>擅自增加或减少审查条件、程序；</w:t>
                            </w:r>
                          </w:p>
                          <w:p>
                            <w:pPr>
                              <w:pStyle w:val="4"/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348"/>
                              </w:tabs>
                              <w:spacing w:before="0" w:after="0" w:line="249" w:lineRule="auto"/>
                              <w:ind w:left="166" w:right="702" w:firstLine="0"/>
                              <w:jc w:val="left"/>
                            </w:pPr>
                            <w:r>
                              <w:rPr>
                                <w:spacing w:val="-3"/>
                              </w:rPr>
                              <w:t>无原因超时办理。</w:t>
                            </w:r>
                            <w:r>
                              <w:t>风险等级：中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9" o:spid="_x0000_s1026" o:spt="202" type="#_x0000_t202" style="position:absolute;left:0pt;margin-left:103.05pt;margin-top:-31.85pt;height:103.4pt;width:125.3pt;mso-position-horizontal-relative:page;z-index:251681792;mso-width-relative:page;mso-height-relative:page;" filled="f" stroked="t" coordsize="21600,21600" o:gfxdata="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BqvwO02wAAAAsBAAAPAAAAAAAAAAEAIAAAACIAAABkcnMvZG93bnJl&#10;di54bWxQSwECFAAUAAAACACHTuJAOHx5LvoBAADmAwAADgAAAAAAAAABACAAAAAqAQAAZHJzL2Uy&#10;b0RvYy54bWxQSwUGAAAAAAYABgBZAQAAlgUAAAAA&#10;">
                <v:fill on="f" focussize="0,0"/>
                <v:stroke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4"/>
                        <w:numPr>
                          <w:ilvl w:val="0"/>
                          <w:numId w:val="4"/>
                        </w:numPr>
                        <w:tabs>
                          <w:tab w:val="left" w:pos="348"/>
                        </w:tabs>
                        <w:spacing w:before="84" w:after="0" w:line="249" w:lineRule="auto"/>
                        <w:ind w:left="166" w:right="119" w:firstLine="0"/>
                        <w:jc w:val="both"/>
                      </w:pPr>
                      <w:r>
                        <w:rPr>
                          <w:spacing w:val="2"/>
                        </w:rPr>
                        <w:t>不严格审查申报材料，对</w:t>
                      </w:r>
                      <w:r>
                        <w:rPr>
                          <w:spacing w:val="18"/>
                        </w:rPr>
                        <w:t>重大质疑点疏忽或故意隐</w:t>
                      </w:r>
                      <w:r>
                        <w:t>瞒；</w:t>
                      </w:r>
                    </w:p>
                    <w:p>
                      <w:pPr>
                        <w:pStyle w:val="4"/>
                        <w:numPr>
                          <w:ilvl w:val="0"/>
                          <w:numId w:val="4"/>
                        </w:numPr>
                        <w:tabs>
                          <w:tab w:val="left" w:pos="348"/>
                        </w:tabs>
                        <w:spacing w:before="0" w:after="0" w:line="249" w:lineRule="auto"/>
                        <w:ind w:left="166" w:right="119" w:firstLine="0"/>
                        <w:jc w:val="left"/>
                      </w:pPr>
                      <w:r>
                        <w:rPr>
                          <w:spacing w:val="21"/>
                        </w:rPr>
                        <w:t>擅自增加或减少审查条件、程序；</w:t>
                      </w:r>
                    </w:p>
                    <w:p>
                      <w:pPr>
                        <w:pStyle w:val="4"/>
                        <w:numPr>
                          <w:ilvl w:val="0"/>
                          <w:numId w:val="4"/>
                        </w:numPr>
                        <w:tabs>
                          <w:tab w:val="left" w:pos="348"/>
                        </w:tabs>
                        <w:spacing w:before="0" w:after="0" w:line="249" w:lineRule="auto"/>
                        <w:ind w:left="166" w:right="702" w:firstLine="0"/>
                        <w:jc w:val="left"/>
                      </w:pPr>
                      <w:r>
                        <w:rPr>
                          <w:spacing w:val="-3"/>
                        </w:rPr>
                        <w:t>无原因超时办理。</w:t>
                      </w:r>
                      <w:r>
                        <w:t>风险等级：中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w:t>风险点</w:t>
      </w:r>
      <w:r>
        <w:rPr>
          <w:sz w:val="21"/>
        </w:rPr>
        <w:tab/>
      </w:r>
      <w:r>
        <w:rPr>
          <w:sz w:val="21"/>
        </w:rPr>
        <w:t>防控措施</w:t>
      </w:r>
    </w:p>
    <w:p>
      <w:pPr>
        <w:pStyle w:val="4"/>
        <w:rPr>
          <w:sz w:val="20"/>
        </w:rPr>
      </w:pPr>
    </w:p>
    <w:p>
      <w:pPr>
        <w:pStyle w:val="4"/>
        <w:rPr>
          <w:sz w:val="20"/>
        </w:rPr>
      </w:pPr>
    </w:p>
    <w:p>
      <w:pPr>
        <w:pStyle w:val="4"/>
        <w:rPr>
          <w:sz w:val="20"/>
        </w:rPr>
      </w:pPr>
    </w:p>
    <w:p>
      <w:pPr>
        <w:pStyle w:val="4"/>
        <w:rPr>
          <w:sz w:val="20"/>
        </w:rPr>
      </w:pPr>
    </w:p>
    <w:p>
      <w:pPr>
        <w:pStyle w:val="4"/>
        <w:rPr>
          <w:sz w:val="20"/>
        </w:rPr>
      </w:pPr>
    </w:p>
    <w:p>
      <w:pPr>
        <w:pStyle w:val="4"/>
        <w:spacing w:before="1"/>
        <w:rPr>
          <w:sz w:val="28"/>
        </w:rPr>
      </w:pPr>
    </w:p>
    <w:p>
      <w:pPr>
        <w:tabs>
          <w:tab w:val="left" w:pos="2779"/>
        </w:tabs>
        <w:spacing w:before="71"/>
        <w:ind w:left="364" w:right="0" w:firstLine="0"/>
        <w:jc w:val="center"/>
        <w:rPr>
          <w:sz w:val="21"/>
        </w:rPr>
      </w:pPr>
      <w:r>
        <mc:AlternateContent>
          <mc:Choice Requires="wpg">
            <w:drawing>
              <wp:anchor distT="0" distB="0" distL="0" distR="0" simplePos="0" relativeHeight="251661312" behindDoc="1" locked="0" layoutInCell="1" allowOverlap="1">
                <wp:simplePos x="0" y="0"/>
                <wp:positionH relativeFrom="page">
                  <wp:posOffset>2919095</wp:posOffset>
                </wp:positionH>
                <wp:positionV relativeFrom="paragraph">
                  <wp:posOffset>249555</wp:posOffset>
                </wp:positionV>
                <wp:extent cx="742950" cy="76200"/>
                <wp:effectExtent l="0" t="635" r="0" b="0"/>
                <wp:wrapTopAndBottom/>
                <wp:docPr id="42" name="组合 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42950" cy="76200"/>
                          <a:chOff x="4598" y="394"/>
                          <a:chExt cx="1170" cy="120"/>
                        </a:xfrm>
                      </wpg:grpSpPr>
                      <wps:wsp>
                        <wps:cNvPr id="40" name="任意多边形 31"/>
                        <wps:cNvSpPr/>
                        <wps:spPr>
                          <a:xfrm>
                            <a:off x="4598" y="393"/>
                            <a:ext cx="121" cy="12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21" h="120">
                                <a:moveTo>
                                  <a:pt x="121" y="120"/>
                                </a:moveTo>
                                <a:lnTo>
                                  <a:pt x="0" y="61"/>
                                </a:lnTo>
                                <a:lnTo>
                                  <a:pt x="119" y="0"/>
                                </a:lnTo>
                                <a:lnTo>
                                  <a:pt x="121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41" name="直线 32"/>
                        <wps:cNvCnPr/>
                        <wps:spPr>
                          <a:xfrm flipH="1">
                            <a:off x="4620" y="444"/>
                            <a:ext cx="1140" cy="1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30" o:spid="_x0000_s1026" o:spt="203" style="position:absolute;left:0pt;margin-left:229.85pt;margin-top:19.65pt;height:6pt;width:58.5pt;mso-position-horizontal-relative:page;mso-wrap-distance-bottom:0pt;mso-wrap-distance-top:0pt;z-index:-251655168;mso-width-relative:page;mso-height-relative:page;" coordorigin="4598,394" coordsize="1170,120" o:gfxdata="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">
                <o:lock v:ext="edit" aspectratio="f"/>
                <v:shape id="任意多边形 31" o:spid="_x0000_s1026" o:spt="100" style="position:absolute;left:4598;top:393;height:120;width:121;" fillcolor="#000000" filled="t" stroked="f" coordsize="121,120" o:gfxdata="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MHpM822AAAA2wAAAA8A&#10;AAAAAAAAAQAgAAAAIgAAAGRycy9kb3ducmV2LnhtbFBLAQIUABQAAAAIAIdO4kAzLwWeOwAAADkA&#10;AAAQAAAAAAAAAAEAIAAAAAUBAABkcnMvc2hhcGV4bWwueG1sUEsFBgAAAAAGAAYAWwEAAK8DAAAA&#10;AA==&#10;" path="m121,120l0,61,119,0,121,120xe">
                  <v:fill on="t" focussize="0,0"/>
                  <v:stroke on="f"/>
                  <v:imagedata o:title=""/>
                  <o:lock v:ext="edit" aspectratio="f"/>
                </v:shape>
                <v:line id="直线 32" o:spid="_x0000_s1026" o:spt="20" style="position:absolute;left:4620;top:444;flip:x;height:11;width:1140;" filled="f" stroked="t" coordsize="21600,21600" o:gfxdata="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qzWQE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/>
                  <v:imagedata o:title=""/>
                  <o:lock v:ext="edit" aspectratio="f"/>
                </v:line>
                <w10:wrap type="topAndBottom"/>
              </v:group>
            </w:pict>
          </mc:Fallback>
        </mc:AlternateContent>
      </w:r>
      <w:r>
        <mc:AlternateContent>
          <mc:Choice Requires="wpg">
            <w:drawing>
              <wp:anchor distT="0" distB="0" distL="0" distR="0" simplePos="0" relativeHeight="251662336" behindDoc="1" locked="0" layoutInCell="1" allowOverlap="1">
                <wp:simplePos x="0" y="0"/>
                <wp:positionH relativeFrom="page">
                  <wp:posOffset>4629150</wp:posOffset>
                </wp:positionH>
                <wp:positionV relativeFrom="paragraph">
                  <wp:posOffset>245110</wp:posOffset>
                </wp:positionV>
                <wp:extent cx="742950" cy="76200"/>
                <wp:effectExtent l="0" t="635" r="5080" b="0"/>
                <wp:wrapTopAndBottom/>
                <wp:docPr id="45" name="组合 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42950" cy="76200"/>
                          <a:chOff x="7290" y="387"/>
                          <a:chExt cx="1170" cy="120"/>
                        </a:xfrm>
                      </wpg:grpSpPr>
                      <wps:wsp>
                        <wps:cNvPr id="43" name="任意多边形 34"/>
                        <wps:cNvSpPr/>
                        <wps:spPr>
                          <a:xfrm>
                            <a:off x="8339" y="386"/>
                            <a:ext cx="121" cy="12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21" h="120">
                                <a:moveTo>
                                  <a:pt x="0" y="120"/>
                                </a:moveTo>
                                <a:lnTo>
                                  <a:pt x="0" y="0"/>
                                </a:lnTo>
                                <a:lnTo>
                                  <a:pt x="120" y="60"/>
                                </a:lnTo>
                                <a:lnTo>
                                  <a:pt x="0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44" name="直线 35"/>
                        <wps:cNvCnPr/>
                        <wps:spPr>
                          <a:xfrm>
                            <a:off x="7298" y="444"/>
                            <a:ext cx="1139" cy="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33" o:spid="_x0000_s1026" o:spt="203" style="position:absolute;left:0pt;margin-left:364.5pt;margin-top:19.3pt;height:6pt;width:58.5pt;mso-position-horizontal-relative:page;mso-wrap-distance-bottom:0pt;mso-wrap-distance-top:0pt;z-index:-251654144;mso-width-relative:page;mso-height-relative:page;" coordorigin="7290,387" coordsize="1170,120" o:gfxdata="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">
                <o:lock v:ext="edit" aspectratio="f"/>
                <v:shape id="任意多边形 34" o:spid="_x0000_s1026" o:spt="100" style="position:absolute;left:8339;top:386;height:120;width:121;" fillcolor="#000000" filled="t" stroked="f" coordsize="121,120" o:gfxdata="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MTuturgAAADbAAAA&#10;DwAAAAAAAAABACAAAAAiAAAAZHJzL2Rvd25yZXYueG1sUEsBAhQAFAAAAAgAh07iQDMvBZ47AAAA&#10;OQAAABAAAAAAAAAAAQAgAAAABwEAAGRycy9zaGFwZXhtbC54bWxQSwUGAAAAAAYABgBbAQAAsQMA&#10;AAAA&#10;" path="m0,120l0,0,120,60,0,120xe">
                  <v:fill on="t" focussize="0,0"/>
                  <v:stroke on="f"/>
                  <v:imagedata o:title=""/>
                  <o:lock v:ext="edit" aspectratio="f"/>
                </v:shape>
                <v:line id="直线 35" o:spid="_x0000_s1026" o:spt="20" style="position:absolute;left:7298;top:444;height:3;width:1139;" filled="f" stroked="t" coordsize="21600,21600" o:gfxdata="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7T5tr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/>
                  <v:imagedata o:title=""/>
                  <o:lock v:ext="edit" aspectratio="f"/>
                </v:line>
                <w10:wrap type="topAndBottom"/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474944" behindDoc="1" locked="0" layoutInCell="1" allowOverlap="1">
                <wp:simplePos x="0" y="0"/>
                <wp:positionH relativeFrom="page">
                  <wp:posOffset>4074795</wp:posOffset>
                </wp:positionH>
                <wp:positionV relativeFrom="paragraph">
                  <wp:posOffset>-911225</wp:posOffset>
                </wp:positionV>
                <wp:extent cx="76200" cy="995680"/>
                <wp:effectExtent l="0" t="0" r="0" b="0"/>
                <wp:wrapNone/>
                <wp:docPr id="17" name="组合 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200" cy="995680"/>
                          <a:chOff x="6417" y="-1436"/>
                          <a:chExt cx="120" cy="1568"/>
                        </a:xfrm>
                      </wpg:grpSpPr>
                      <wps:wsp>
                        <wps:cNvPr id="15" name="任意多边形 37"/>
                        <wps:cNvSpPr/>
                        <wps:spPr>
                          <a:xfrm>
                            <a:off x="6417" y="11"/>
                            <a:ext cx="120" cy="12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20" h="121">
                                <a:moveTo>
                                  <a:pt x="60" y="120"/>
                                </a:moveTo>
                                <a:lnTo>
                                  <a:pt x="0" y="0"/>
                                </a:lnTo>
                                <a:lnTo>
                                  <a:pt x="120" y="0"/>
                                </a:lnTo>
                                <a:lnTo>
                                  <a:pt x="60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6" name="直线 38"/>
                        <wps:cNvCnPr/>
                        <wps:spPr>
                          <a:xfrm flipH="1">
                            <a:off x="6477" y="-1428"/>
                            <a:ext cx="3" cy="1537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36" o:spid="_x0000_s1026" o:spt="203" style="position:absolute;left:0pt;margin-left:320.85pt;margin-top:-71.75pt;height:78.4pt;width:6pt;mso-position-horizontal-relative:page;z-index:-251841536;mso-width-relative:page;mso-height-relative:page;" coordorigin="6417,-1436" coordsize="120,1568" o:gfxdata="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">
                <o:lock v:ext="edit" aspectratio="f"/>
                <v:shape id="任意多边形 37" o:spid="_x0000_s1026" o:spt="100" style="position:absolute;left:6417;top:11;height:121;width:120;" fillcolor="#000000" filled="t" stroked="f" coordsize="120,121" o:gfxdata="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yiyFG8AAAA&#10;2wAAAA8AAAAAAAAAAQAgAAAAIgAAAGRycy9kb3ducmV2LnhtbFBLAQIUABQAAAAIAIdO4kAzLwWe&#10;OwAAADkAAAAQAAAAAAAAAAEAIAAAAAsBAABkcnMvc2hhcGV4bWwueG1sUEsFBgAAAAAGAAYAWwEA&#10;ALUDAAAAAA==&#10;" path="m60,120l0,0,120,0,60,120xe">
                  <v:fill on="t" focussize="0,0"/>
                  <v:stroke on="f"/>
                  <v:imagedata o:title=""/>
                  <o:lock v:ext="edit" aspectratio="f"/>
                </v:shape>
                <v:line id="直线 38" o:spid="_x0000_s1026" o:spt="20" style="position:absolute;left:6477;top:-1428;flip:x;height:1537;width:3;" filled="f" stroked="t" coordsize="21600,21600" o:gfxdata="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aX0225AAAA2wAA&#10;AA8AAAAAAAAAAQAgAAAAIgAAAGRycy9kb3ducmV2LnhtbFBLAQIUABQAAAAIAIdO4kAzLwWeOwAA&#10;ADkAAAAQAAAAAAAAAAEAIAAAAAgBAABkcnMvc2hhcGV4bWwueG1sUEsFBgAAAAAGAAYAWwEAALID&#10;AAAAAA==&#10;">
                  <v:fill on="f" focussize="0,0"/>
                  <v:stroke color="#000000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479040" behindDoc="1" locked="0" layoutInCell="1" allowOverlap="1">
                <wp:simplePos x="0" y="0"/>
                <wp:positionH relativeFrom="page">
                  <wp:posOffset>3648075</wp:posOffset>
                </wp:positionH>
                <wp:positionV relativeFrom="paragraph">
                  <wp:posOffset>151130</wp:posOffset>
                </wp:positionV>
                <wp:extent cx="972185" cy="323850"/>
                <wp:effectExtent l="4445" t="4445" r="13970" b="14605"/>
                <wp:wrapNone/>
                <wp:docPr id="19" name="文本框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2185" cy="32385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before="125"/>
                              <w:ind w:left="514" w:right="487" w:firstLine="0"/>
                              <w:jc w:val="center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决定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9" o:spid="_x0000_s1026" o:spt="202" type="#_x0000_t202" style="position:absolute;left:0pt;margin-left:287.25pt;margin-top:11.9pt;height:25.5pt;width:76.55pt;mso-position-horizontal-relative:page;z-index:-251837440;mso-width-relative:page;mso-height-relative:page;" filled="f" stroked="t" coordsize="21600,21600" o:gfxdata="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SuNUydkAAAAJAQAADwAAAAAAAAABACAAAAAiAAAAZHJzL2Rvd25yZXYu&#10;eG1sUEsBAhQAFAAAAAgAh07iQBbdpvH6AQAA5AMAAA4AAAAAAAAAAQAgAAAAKAEAAGRycy9lMm9E&#10;b2MueG1sUEsFBgAAAAAGAAYAWQEAAJQFAAAAAA==&#10;">
                <v:fill on="f" focussize="0,0"/>
                <v:stroke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125"/>
                        <w:ind w:left="514" w:right="487" w:firstLine="0"/>
                        <w:jc w:val="center"/>
                        <w:rPr>
                          <w:sz w:val="21"/>
                        </w:rPr>
                      </w:pPr>
                      <w:r>
                        <w:rPr>
                          <w:sz w:val="21"/>
                        </w:rPr>
                        <w:t>决定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page">
                  <wp:posOffset>5367020</wp:posOffset>
                </wp:positionH>
                <wp:positionV relativeFrom="paragraph">
                  <wp:posOffset>-91440</wp:posOffset>
                </wp:positionV>
                <wp:extent cx="1591310" cy="721360"/>
                <wp:effectExtent l="4445" t="4445" r="23495" b="17145"/>
                <wp:wrapNone/>
                <wp:docPr id="50" name="文本框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310" cy="72136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4"/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325"/>
                              </w:tabs>
                              <w:spacing w:before="84" w:after="0" w:line="240" w:lineRule="auto"/>
                              <w:ind w:left="325" w:right="0" w:hanging="182"/>
                              <w:jc w:val="left"/>
                            </w:pPr>
                            <w:r>
                              <w:t>按规定进行公示；</w:t>
                            </w:r>
                          </w:p>
                          <w:p>
                            <w:pPr>
                              <w:pStyle w:val="4"/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325"/>
                              </w:tabs>
                              <w:spacing w:before="9" w:after="0" w:line="249" w:lineRule="auto"/>
                              <w:ind w:left="143" w:right="141" w:firstLine="0"/>
                              <w:jc w:val="left"/>
                            </w:pPr>
                            <w:r>
                              <w:rPr>
                                <w:spacing w:val="2"/>
                              </w:rPr>
                              <w:t>加强内部监管，落实责任</w:t>
                            </w:r>
                            <w:r>
                              <w:t>追究。</w:t>
                            </w:r>
                          </w:p>
                          <w:p>
                            <w:pPr>
                              <w:pStyle w:val="4"/>
                              <w:ind w:left="143"/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t>责任人：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张群玲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40" o:spid="_x0000_s1026" o:spt="202" type="#_x0000_t202" style="position:absolute;left:0pt;margin-left:422.6pt;margin-top:-7.2pt;height:56.8pt;width:125.3pt;mso-position-horizontal-relative:page;z-index:251677696;mso-width-relative:page;mso-height-relative:page;" filled="f" stroked="t" coordsize="21600,21600" o:gfxdata="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ZU2sutoAAAALAQAADwAAAAAAAAABACAAAAAiAAAAZHJzL2Rvd25yZXYu&#10;eG1sUEsBAhQAFAAAAAgAh07iQPRd4dv5AQAA5QMAAA4AAAAAAAAAAQAgAAAAKQEAAGRycy9lMm9E&#10;b2MueG1sUEsFBgAAAAAGAAYAWQEAAJQFAAAAAA==&#10;">
                <v:fill on="f" focussize="0,0"/>
                <v:stroke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4"/>
                        <w:numPr>
                          <w:ilvl w:val="0"/>
                          <w:numId w:val="5"/>
                        </w:numPr>
                        <w:tabs>
                          <w:tab w:val="left" w:pos="325"/>
                        </w:tabs>
                        <w:spacing w:before="84" w:after="0" w:line="240" w:lineRule="auto"/>
                        <w:ind w:left="325" w:right="0" w:hanging="182"/>
                        <w:jc w:val="left"/>
                      </w:pPr>
                      <w:r>
                        <w:t>按规定进行公示；</w:t>
                      </w:r>
                    </w:p>
                    <w:p>
                      <w:pPr>
                        <w:pStyle w:val="4"/>
                        <w:numPr>
                          <w:ilvl w:val="0"/>
                          <w:numId w:val="5"/>
                        </w:numPr>
                        <w:tabs>
                          <w:tab w:val="left" w:pos="325"/>
                        </w:tabs>
                        <w:spacing w:before="9" w:after="0" w:line="249" w:lineRule="auto"/>
                        <w:ind w:left="143" w:right="141" w:firstLine="0"/>
                        <w:jc w:val="left"/>
                      </w:pPr>
                      <w:r>
                        <w:rPr>
                          <w:spacing w:val="2"/>
                        </w:rPr>
                        <w:t>加强内部监管，落实责任</w:t>
                      </w:r>
                      <w:r>
                        <w:t>追究。</w:t>
                      </w:r>
                    </w:p>
                    <w:p>
                      <w:pPr>
                        <w:pStyle w:val="4"/>
                        <w:ind w:left="143"/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t>责任人：</w:t>
                      </w:r>
                      <w:r>
                        <w:rPr>
                          <w:rFonts w:hint="eastAsia"/>
                          <w:lang w:eastAsia="zh-CN"/>
                        </w:rPr>
                        <w:t>张群玲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page">
                  <wp:posOffset>1322705</wp:posOffset>
                </wp:positionH>
                <wp:positionV relativeFrom="paragraph">
                  <wp:posOffset>-152400</wp:posOffset>
                </wp:positionV>
                <wp:extent cx="1591310" cy="908050"/>
                <wp:effectExtent l="4445" t="4445" r="23495" b="20955"/>
                <wp:wrapNone/>
                <wp:docPr id="51" name="文本框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310" cy="90805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4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325"/>
                              </w:tabs>
                              <w:spacing w:before="114" w:after="0" w:line="324" w:lineRule="auto"/>
                              <w:ind w:left="143" w:right="141" w:firstLine="0"/>
                              <w:jc w:val="left"/>
                            </w:pPr>
                            <w:r>
                              <w:rPr>
                                <w:spacing w:val="2"/>
                              </w:rPr>
                              <w:t>未公示或未按规定要求公</w:t>
                            </w:r>
                            <w:r>
                              <w:t>示；</w:t>
                            </w:r>
                          </w:p>
                          <w:p>
                            <w:pPr>
                              <w:pStyle w:val="4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325"/>
                              </w:tabs>
                              <w:spacing w:before="1" w:after="0" w:line="324" w:lineRule="auto"/>
                              <w:ind w:left="143" w:right="185" w:firstLine="0"/>
                              <w:jc w:val="left"/>
                            </w:pPr>
                            <w:r>
                              <w:rPr>
                                <w:spacing w:val="-2"/>
                              </w:rPr>
                              <w:t>可能存在迁就照顾现象。</w:t>
                            </w:r>
                            <w:r>
                              <w:t>风险等级：中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41" o:spid="_x0000_s1026" o:spt="202" type="#_x0000_t202" style="position:absolute;left:0pt;margin-left:104.15pt;margin-top:-12pt;height:71.5pt;width:125.3pt;mso-position-horizontal-relative:page;z-index:251678720;mso-width-relative:page;mso-height-relative:page;" filled="f" stroked="t" coordsize="21600,21600" o:gfxdata="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DEKmOPaAAAACwEAAA8AAAAAAAAAAQAgAAAAIgAAAGRycy9kb3ducmV2&#10;LnhtbFBLAQIUABQAAAAIAIdO4kDCTl14+gEAAOUDAAAOAAAAAAAAAAEAIAAAACkBAABkcnMvZTJv&#10;RG9jLnhtbFBLBQYAAAAABgAGAFkBAACVBQAAAAA=&#10;">
                <v:fill on="f" focussize="0,0"/>
                <v:stroke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4"/>
                        <w:numPr>
                          <w:ilvl w:val="0"/>
                          <w:numId w:val="6"/>
                        </w:numPr>
                        <w:tabs>
                          <w:tab w:val="left" w:pos="325"/>
                        </w:tabs>
                        <w:spacing w:before="114" w:after="0" w:line="324" w:lineRule="auto"/>
                        <w:ind w:left="143" w:right="141" w:firstLine="0"/>
                        <w:jc w:val="left"/>
                      </w:pPr>
                      <w:r>
                        <w:rPr>
                          <w:spacing w:val="2"/>
                        </w:rPr>
                        <w:t>未公示或未按规定要求公</w:t>
                      </w:r>
                      <w:r>
                        <w:t>示；</w:t>
                      </w:r>
                    </w:p>
                    <w:p>
                      <w:pPr>
                        <w:pStyle w:val="4"/>
                        <w:numPr>
                          <w:ilvl w:val="0"/>
                          <w:numId w:val="6"/>
                        </w:numPr>
                        <w:tabs>
                          <w:tab w:val="left" w:pos="325"/>
                        </w:tabs>
                        <w:spacing w:before="1" w:after="0" w:line="324" w:lineRule="auto"/>
                        <w:ind w:left="143" w:right="185" w:firstLine="0"/>
                        <w:jc w:val="left"/>
                      </w:pPr>
                      <w:r>
                        <w:rPr>
                          <w:spacing w:val="-2"/>
                        </w:rPr>
                        <w:t>可能存在迁就照顾现象。</w:t>
                      </w:r>
                      <w:r>
                        <w:t>风险等级：中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w:t>风险点</w:t>
      </w:r>
      <w:r>
        <w:rPr>
          <w:sz w:val="21"/>
        </w:rPr>
        <w:tab/>
      </w:r>
      <w:r>
        <w:rPr>
          <w:sz w:val="21"/>
        </w:rPr>
        <w:t>防控措施</w:t>
      </w:r>
    </w:p>
    <w:p>
      <w:pPr>
        <w:pStyle w:val="4"/>
        <w:rPr>
          <w:sz w:val="16"/>
        </w:rPr>
      </w:pPr>
    </w:p>
    <w:p>
      <w:pPr>
        <w:tabs>
          <w:tab w:val="left" w:pos="8192"/>
        </w:tabs>
        <w:spacing w:line="240" w:lineRule="auto"/>
        <w:ind w:left="4755" w:right="0" w:firstLine="0"/>
        <w:rPr>
          <w:sz w:val="20"/>
        </w:rPr>
      </w:pPr>
      <w:r>
        <w:rPr>
          <w:sz w:val="20"/>
        </w:rPr>
        <w:tab/>
      </w:r>
      <w:bookmarkStart w:id="0" w:name="_GoBack"/>
      <w:bookmarkEnd w:id="0"/>
      <w:r>
        <w:rPr>
          <w:position w:val="88"/>
          <w:sz w:val="20"/>
        </w:rPr>
        <mc:AlternateContent>
          <mc:Choice Requires="wpg">
            <w:drawing>
              <wp:inline distT="0" distB="0" distL="114300" distR="114300">
                <wp:extent cx="539750" cy="16510"/>
                <wp:effectExtent l="0" t="0" r="0" b="0"/>
                <wp:docPr id="28" name="组合 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9750" cy="16510"/>
                          <a:chOff x="0" y="0"/>
                          <a:chExt cx="850" cy="26"/>
                        </a:xfrm>
                      </wpg:grpSpPr>
                      <wps:wsp>
                        <wps:cNvPr id="27" name="直线 46"/>
                        <wps:cNvCnPr/>
                        <wps:spPr>
                          <a:xfrm>
                            <a:off x="13" y="13"/>
                            <a:ext cx="825" cy="1"/>
                          </a:xfrm>
                          <a:prstGeom prst="line">
                            <a:avLst/>
                          </a:prstGeom>
                          <a:ln w="15875" cap="flat" cmpd="sng">
                            <a:solidFill>
                              <a:srgbClr val="739CC3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45" o:spid="_x0000_s1026" o:spt="203" style="height:1.3pt;width:42.5pt;" coordsize="850,26" o:gfxdata="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CjFEoG0wAAAAIBAAAPAAAAAAAAAAEAIAAAACIAAABkcnMvZG93bnJl&#10;di54bWxQSwECFAAUAAAACACHTuJA7a9BnDsCAAC1BAAADgAAAAAAAAABACAAAAAiAQAAZHJzL2Uy&#10;b0RvYy54bWxQSwUGAAAAAAYABgBZAQAAzwUAAAAA&#10;">
                <o:lock v:ext="edit" aspectratio="f"/>
                <v:line id="直线 46" o:spid="_x0000_s1026" o:spt="20" style="position:absolute;left:13;top:13;height:1;width:825;" filled="f" stroked="t" coordsize="21600,21600" o:gfxdata="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uOH5NbgAAADbAAAA&#10;DwAAAAAAAAABACAAAAAiAAAAZHJzL2Rvd25yZXYueG1sUEsBAhQAFAAAAAgAh07iQDMvBZ47AAAA&#10;OQAAABAAAAAAAAAAAQAgAAAABwEAAGRycy9zaGFwZXhtbC54bWxQSwUGAAAAAAYABgBbAQAAsQMA&#10;AAAA&#10;">
                  <v:fill on="f" focussize="0,0"/>
                  <v:stroke weight="1.25pt" color="#739CC3" joinstyle="round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</w:p>
    <w:p>
      <w:pPr>
        <w:spacing w:after="0" w:line="240" w:lineRule="auto"/>
        <w:rPr>
          <w:sz w:val="20"/>
        </w:rPr>
        <w:sectPr>
          <w:type w:val="continuous"/>
          <w:pgSz w:w="11910" w:h="16840"/>
          <w:pgMar w:top="1540" w:right="780" w:bottom="280" w:left="1680" w:header="720" w:footer="720" w:gutter="0"/>
        </w:sectPr>
      </w:pPr>
    </w:p>
    <w:p>
      <w:pPr>
        <w:pStyle w:val="3"/>
        <w:spacing w:line="199" w:lineRule="exact"/>
        <w:ind w:left="0"/>
        <w:jc w:val="right"/>
      </w:pPr>
    </w:p>
    <w:p>
      <w:pPr>
        <w:tabs>
          <w:tab w:val="left" w:pos="2864"/>
        </w:tabs>
        <w:spacing w:before="0" w:line="193" w:lineRule="exact"/>
        <w:ind w:left="1662" w:right="0" w:firstLine="0"/>
        <w:jc w:val="left"/>
        <w:rPr>
          <w:rFonts w:ascii="Times New Roman"/>
          <w:sz w:val="21"/>
        </w:rPr>
      </w:pPr>
      <w:r>
        <w:br w:type="column"/>
      </w:r>
    </w:p>
    <w:p>
      <w:pPr>
        <w:spacing w:after="0" w:line="193" w:lineRule="exact"/>
        <w:jc w:val="left"/>
        <w:rPr>
          <w:rFonts w:ascii="Times New Roman"/>
          <w:sz w:val="21"/>
        </w:rPr>
        <w:sectPr>
          <w:type w:val="continuous"/>
          <w:pgSz w:w="11910" w:h="16840"/>
          <w:pgMar w:top="1540" w:right="780" w:bottom="280" w:left="1680" w:header="720" w:footer="720" w:gutter="0"/>
          <w:cols w:equalWidth="0" w:num="2">
            <w:col w:w="3908" w:space="40"/>
            <w:col w:w="5502"/>
          </w:cols>
        </w:sectPr>
      </w:pPr>
    </w:p>
    <w:p>
      <w:pPr>
        <w:pStyle w:val="4"/>
        <w:spacing w:before="1"/>
        <w:rPr>
          <w:rFonts w:ascii="Times New Roman"/>
          <w:sz w:val="15"/>
        </w:rPr>
      </w:pPr>
    </w:p>
    <w:p>
      <w:pPr>
        <w:pStyle w:val="4"/>
        <w:ind w:left="3892"/>
        <w:rPr>
          <w:rFonts w:ascii="Times New Roman"/>
          <w:sz w:val="20"/>
        </w:rPr>
      </w:pPr>
      <w:r>
        <w:rPr>
          <w:rFonts w:ascii="Times New Roman"/>
          <w:sz w:val="20"/>
        </w:rPr>
        <mc:AlternateContent>
          <mc:Choice Requires="wpg">
            <w:drawing>
              <wp:inline distT="0" distB="0" distL="114300" distR="114300">
                <wp:extent cx="1152525" cy="882650"/>
                <wp:effectExtent l="0" t="0" r="9525" b="17780"/>
                <wp:docPr id="58" name="组合 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52525" cy="882650"/>
                          <a:chOff x="0" y="0"/>
                          <a:chExt cx="1815" cy="1404"/>
                        </a:xfrm>
                      </wpg:grpSpPr>
                      <wps:wsp>
                        <wps:cNvPr id="29" name="任意多边形 55"/>
                        <wps:cNvSpPr/>
                        <wps:spPr>
                          <a:xfrm>
                            <a:off x="7" y="832"/>
                            <a:ext cx="1800" cy="564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800" h="564">
                                <a:moveTo>
                                  <a:pt x="0" y="282"/>
                                </a:moveTo>
                                <a:lnTo>
                                  <a:pt x="7" y="218"/>
                                </a:lnTo>
                                <a:lnTo>
                                  <a:pt x="43" y="132"/>
                                </a:lnTo>
                                <a:lnTo>
                                  <a:pt x="88" y="77"/>
                                </a:lnTo>
                                <a:lnTo>
                                  <a:pt x="144" y="35"/>
                                </a:lnTo>
                                <a:lnTo>
                                  <a:pt x="210" y="9"/>
                                </a:lnTo>
                                <a:lnTo>
                                  <a:pt x="282" y="0"/>
                                </a:lnTo>
                                <a:lnTo>
                                  <a:pt x="1518" y="0"/>
                                </a:lnTo>
                                <a:lnTo>
                                  <a:pt x="1589" y="9"/>
                                </a:lnTo>
                                <a:lnTo>
                                  <a:pt x="1655" y="35"/>
                                </a:lnTo>
                                <a:lnTo>
                                  <a:pt x="1711" y="77"/>
                                </a:lnTo>
                                <a:lnTo>
                                  <a:pt x="1756" y="132"/>
                                </a:lnTo>
                                <a:lnTo>
                                  <a:pt x="1787" y="197"/>
                                </a:lnTo>
                                <a:lnTo>
                                  <a:pt x="1799" y="260"/>
                                </a:lnTo>
                                <a:lnTo>
                                  <a:pt x="1800" y="282"/>
                                </a:lnTo>
                                <a:lnTo>
                                  <a:pt x="1792" y="345"/>
                                </a:lnTo>
                                <a:lnTo>
                                  <a:pt x="1756" y="431"/>
                                </a:lnTo>
                                <a:lnTo>
                                  <a:pt x="1711" y="486"/>
                                </a:lnTo>
                                <a:lnTo>
                                  <a:pt x="1655" y="528"/>
                                </a:lnTo>
                                <a:lnTo>
                                  <a:pt x="1589" y="554"/>
                                </a:lnTo>
                                <a:lnTo>
                                  <a:pt x="1518" y="564"/>
                                </a:lnTo>
                                <a:lnTo>
                                  <a:pt x="282" y="564"/>
                                </a:lnTo>
                                <a:lnTo>
                                  <a:pt x="210" y="554"/>
                                </a:lnTo>
                                <a:lnTo>
                                  <a:pt x="144" y="528"/>
                                </a:lnTo>
                                <a:lnTo>
                                  <a:pt x="88" y="486"/>
                                </a:lnTo>
                                <a:lnTo>
                                  <a:pt x="43" y="431"/>
                                </a:lnTo>
                                <a:lnTo>
                                  <a:pt x="12" y="366"/>
                                </a:lnTo>
                                <a:lnTo>
                                  <a:pt x="0" y="303"/>
                                </a:lnTo>
                                <a:lnTo>
                                  <a:pt x="0" y="28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0" name="任意多边形 56"/>
                        <wps:cNvSpPr/>
                        <wps:spPr>
                          <a:xfrm>
                            <a:off x="848" y="667"/>
                            <a:ext cx="120" cy="12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20" h="121">
                                <a:moveTo>
                                  <a:pt x="61" y="120"/>
                                </a:moveTo>
                                <a:lnTo>
                                  <a:pt x="0" y="1"/>
                                </a:lnTo>
                                <a:lnTo>
                                  <a:pt x="120" y="0"/>
                                </a:lnTo>
                                <a:lnTo>
                                  <a:pt x="61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31" name="直线 57"/>
                        <wps:cNvCnPr/>
                        <wps:spPr>
                          <a:xfrm>
                            <a:off x="908" y="8"/>
                            <a:ext cx="0" cy="757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6" name="文本框 58"/>
                        <wps:cNvSpPr txBox="1"/>
                        <wps:spPr>
                          <a:xfrm>
                            <a:off x="697" y="1023"/>
                            <a:ext cx="440" cy="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line="210" w:lineRule="exact"/>
                                <w:ind w:left="0" w:right="0" w:firstLine="0"/>
                                <w:jc w:val="left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sz w:val="21"/>
                                </w:rPr>
                                <w:t>办结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54" o:spid="_x0000_s1026" o:spt="203" style="height:69.5pt;width:90.75pt;" coordsize="1815,1404" o:gfxdata="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">
                <o:lock v:ext="edit" aspectratio="f"/>
                <v:shape id="任意多边形 55" o:spid="_x0000_s1026" o:spt="100" style="position:absolute;left:7;top:832;height:564;width:1800;" filled="f" stroked="t" coordsize="1800,564" o:gfxdata="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74h4r4A&#10;AADbAAAADwAAAAAAAAABACAAAAAiAAAAZHJzL2Rvd25yZXYueG1sUEsBAhQAFAAAAAgAh07iQDMv&#10;BZ47AAAAOQAAABAAAAAAAAAAAQAgAAAADQEAAGRycy9zaGFwZXhtbC54bWxQSwUGAAAAAAYABgBb&#10;AQAAtwMAAAAA&#10;" path="m0,282l7,218,43,132,88,77,144,35,210,9,282,0,1518,0,1589,9,1655,35,1711,77,1756,132,1787,197,1799,260,1800,282,1792,345,1756,431,1711,486,1655,528,1589,554,1518,564,282,564,210,554,144,528,88,486,43,431,12,366,0,303,0,282xe">
                  <v:fill on="f" focussize="0,0"/>
                  <v:stroke color="#000000" joinstyle="round"/>
                  <v:imagedata o:title=""/>
                  <o:lock v:ext="edit" aspectratio="f"/>
                </v:shape>
                <v:shape id="任意多边形 56" o:spid="_x0000_s1026" o:spt="100" style="position:absolute;left:848;top:667;height:121;width:120;" fillcolor="#000000" filled="t" stroked="f" coordsize="120,121" o:gfxdata="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2A3qbsAAADb&#10;AAAADwAAAAAAAAABACAAAAAiAAAAZHJzL2Rvd25yZXYueG1sUEsBAhQAFAAAAAgAh07iQDMvBZ47&#10;AAAAOQAAABAAAAAAAAAAAQAgAAAACgEAAGRycy9zaGFwZXhtbC54bWxQSwUGAAAAAAYABgBbAQAA&#10;tAMAAAAA&#10;" path="m61,120l0,1,120,0,61,120xe">
                  <v:fill on="t" focussize="0,0"/>
                  <v:stroke on="f"/>
                  <v:imagedata o:title=""/>
                  <o:lock v:ext="edit" aspectratio="f"/>
                </v:shape>
                <v:line id="直线 57" o:spid="_x0000_s1026" o:spt="20" style="position:absolute;left:908;top:8;height:757;width:0;" filled="f" stroked="t" coordsize="21600,21600" o:gfxdata="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8UpU7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/>
                  <v:imagedata o:title=""/>
                  <o:lock v:ext="edit" aspectratio="f"/>
                </v:line>
                <v:shape id="文本框 58" o:spid="_x0000_s1026" o:spt="202" type="#_x0000_t202" style="position:absolute;left:697;top:1023;height:210;width:440;" filled="f" stroked="f" coordsize="21600,21600" o:gfxdata="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5HONK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0" w:line="210" w:lineRule="exact"/>
                          <w:ind w:left="0" w:right="0" w:firstLine="0"/>
                          <w:jc w:val="left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办结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sectPr>
      <w:type w:val="continuous"/>
      <w:pgSz w:w="11910" w:h="16840"/>
      <w:pgMar w:top="1540" w:right="780" w:bottom="280" w:left="168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5E306ED"/>
    <w:multiLevelType w:val="multilevel"/>
    <w:tmpl w:val="B5E306ED"/>
    <w:lvl w:ilvl="0" w:tentative="0">
      <w:start w:val="1"/>
      <w:numFmt w:val="decimal"/>
      <w:lvlText w:val="%1."/>
      <w:lvlJc w:val="left"/>
      <w:pPr>
        <w:ind w:left="325" w:hanging="181"/>
        <w:jc w:val="left"/>
      </w:pPr>
      <w:rPr>
        <w:rFonts w:hint="default" w:ascii="宋体" w:hAnsi="宋体" w:eastAsia="宋体" w:cs="宋体"/>
        <w:w w:val="100"/>
        <w:sz w:val="16"/>
        <w:szCs w:val="16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537" w:hanging="181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754" w:hanging="181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971" w:hanging="181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1188" w:hanging="181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1405" w:hanging="181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1622" w:hanging="181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1839" w:hanging="181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2056" w:hanging="181"/>
      </w:pPr>
      <w:rPr>
        <w:rFonts w:hint="default"/>
        <w:lang w:val="zh-CN" w:eastAsia="zh-CN" w:bidi="zh-CN"/>
      </w:rPr>
    </w:lvl>
  </w:abstractNum>
  <w:abstractNum w:abstractNumId="1">
    <w:nsid w:val="BF205925"/>
    <w:multiLevelType w:val="multilevel"/>
    <w:tmpl w:val="BF205925"/>
    <w:lvl w:ilvl="0" w:tentative="0">
      <w:start w:val="1"/>
      <w:numFmt w:val="decimal"/>
      <w:lvlText w:val="%1."/>
      <w:lvlJc w:val="left"/>
      <w:pPr>
        <w:ind w:left="166" w:hanging="181"/>
        <w:jc w:val="left"/>
      </w:pPr>
      <w:rPr>
        <w:rFonts w:hint="default" w:ascii="宋体" w:hAnsi="宋体" w:eastAsia="宋体" w:cs="宋体"/>
        <w:w w:val="100"/>
        <w:sz w:val="16"/>
        <w:szCs w:val="16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393" w:hanging="181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626" w:hanging="181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859" w:hanging="181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1092" w:hanging="181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1325" w:hanging="181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1558" w:hanging="181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1791" w:hanging="181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2024" w:hanging="181"/>
      </w:pPr>
      <w:rPr>
        <w:rFonts w:hint="default"/>
        <w:lang w:val="zh-CN" w:eastAsia="zh-CN" w:bidi="zh-CN"/>
      </w:rPr>
    </w:lvl>
  </w:abstractNum>
  <w:abstractNum w:abstractNumId="2">
    <w:nsid w:val="CF092B84"/>
    <w:multiLevelType w:val="multilevel"/>
    <w:tmpl w:val="CF092B84"/>
    <w:lvl w:ilvl="0" w:tentative="0">
      <w:start w:val="1"/>
      <w:numFmt w:val="decimal"/>
      <w:lvlText w:val="%1."/>
      <w:lvlJc w:val="left"/>
      <w:pPr>
        <w:ind w:left="325" w:hanging="181"/>
        <w:jc w:val="left"/>
      </w:pPr>
      <w:rPr>
        <w:rFonts w:hint="default" w:ascii="宋体" w:hAnsi="宋体" w:eastAsia="宋体" w:cs="宋体"/>
        <w:w w:val="100"/>
        <w:sz w:val="16"/>
        <w:szCs w:val="16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537" w:hanging="181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754" w:hanging="181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971" w:hanging="181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1189" w:hanging="181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1406" w:hanging="181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1623" w:hanging="181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1841" w:hanging="181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2058" w:hanging="181"/>
      </w:pPr>
      <w:rPr>
        <w:rFonts w:hint="default"/>
        <w:lang w:val="zh-CN" w:eastAsia="zh-CN" w:bidi="zh-CN"/>
      </w:rPr>
    </w:lvl>
  </w:abstractNum>
  <w:abstractNum w:abstractNumId="3">
    <w:nsid w:val="0053208E"/>
    <w:multiLevelType w:val="multilevel"/>
    <w:tmpl w:val="0053208E"/>
    <w:lvl w:ilvl="0" w:tentative="0">
      <w:start w:val="1"/>
      <w:numFmt w:val="decimal"/>
      <w:lvlText w:val="%1."/>
      <w:lvlJc w:val="left"/>
      <w:pPr>
        <w:ind w:left="302" w:hanging="181"/>
        <w:jc w:val="left"/>
      </w:pPr>
      <w:rPr>
        <w:rFonts w:hint="default" w:ascii="宋体" w:hAnsi="宋体" w:eastAsia="宋体" w:cs="宋体"/>
        <w:w w:val="100"/>
        <w:sz w:val="16"/>
        <w:szCs w:val="16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519" w:hanging="181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738" w:hanging="181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957" w:hanging="181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1176" w:hanging="181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1395" w:hanging="181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1614" w:hanging="181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1833" w:hanging="181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2052" w:hanging="181"/>
      </w:pPr>
      <w:rPr>
        <w:rFonts w:hint="default"/>
        <w:lang w:val="zh-CN" w:eastAsia="zh-CN" w:bidi="zh-CN"/>
      </w:rPr>
    </w:lvl>
  </w:abstractNum>
  <w:abstractNum w:abstractNumId="4">
    <w:nsid w:val="03D62ECE"/>
    <w:multiLevelType w:val="multilevel"/>
    <w:tmpl w:val="03D62ECE"/>
    <w:lvl w:ilvl="0" w:tentative="0">
      <w:start w:val="1"/>
      <w:numFmt w:val="decimal"/>
      <w:lvlText w:val="%1."/>
      <w:lvlJc w:val="left"/>
      <w:pPr>
        <w:ind w:left="144" w:hanging="181"/>
        <w:jc w:val="left"/>
      </w:pPr>
      <w:rPr>
        <w:rFonts w:hint="default" w:ascii="宋体" w:hAnsi="宋体" w:eastAsia="宋体" w:cs="宋体"/>
        <w:w w:val="100"/>
        <w:sz w:val="16"/>
        <w:szCs w:val="16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375" w:hanging="181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610" w:hanging="181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845" w:hanging="181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1080" w:hanging="181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1315" w:hanging="181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1550" w:hanging="181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1785" w:hanging="181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2020" w:hanging="181"/>
      </w:pPr>
      <w:rPr>
        <w:rFonts w:hint="default"/>
        <w:lang w:val="zh-CN" w:eastAsia="zh-CN" w:bidi="zh-CN"/>
      </w:rPr>
    </w:lvl>
  </w:abstractNum>
  <w:abstractNum w:abstractNumId="5">
    <w:nsid w:val="59ADCABA"/>
    <w:multiLevelType w:val="multilevel"/>
    <w:tmpl w:val="59ADCABA"/>
    <w:lvl w:ilvl="0" w:tentative="0">
      <w:start w:val="1"/>
      <w:numFmt w:val="decimal"/>
      <w:lvlText w:val="%1."/>
      <w:lvlJc w:val="left"/>
      <w:pPr>
        <w:ind w:left="144" w:hanging="181"/>
        <w:jc w:val="left"/>
      </w:pPr>
      <w:rPr>
        <w:rFonts w:hint="default" w:ascii="宋体" w:hAnsi="宋体" w:eastAsia="宋体" w:cs="宋体"/>
        <w:w w:val="100"/>
        <w:sz w:val="16"/>
        <w:szCs w:val="16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379" w:hanging="181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618" w:hanging="181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857" w:hanging="181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1097" w:hanging="181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1336" w:hanging="181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1575" w:hanging="181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1815" w:hanging="181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2054" w:hanging="181"/>
      </w:pPr>
      <w:rPr>
        <w:rFonts w:hint="default"/>
        <w:lang w:val="zh-CN" w:eastAsia="zh-CN" w:bidi="zh-CN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47302A4"/>
    <w:rsid w:val="3C70212D"/>
    <w:rsid w:val="5C10082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ind w:left="295" w:right="1194"/>
      <w:jc w:val="center"/>
      <w:outlineLvl w:val="1"/>
    </w:pPr>
    <w:rPr>
      <w:rFonts w:ascii="微软雅黑" w:hAnsi="微软雅黑" w:eastAsia="微软雅黑" w:cs="微软雅黑"/>
      <w:sz w:val="44"/>
      <w:szCs w:val="44"/>
      <w:lang w:val="zh-CN" w:eastAsia="zh-CN" w:bidi="zh-CN"/>
    </w:rPr>
  </w:style>
  <w:style w:type="paragraph" w:styleId="3">
    <w:name w:val="heading 2"/>
    <w:basedOn w:val="1"/>
    <w:next w:val="1"/>
    <w:qFormat/>
    <w:uiPriority w:val="1"/>
    <w:pPr>
      <w:ind w:left="514"/>
      <w:jc w:val="center"/>
      <w:outlineLvl w:val="2"/>
    </w:pPr>
    <w:rPr>
      <w:rFonts w:ascii="宋体" w:hAnsi="宋体" w:eastAsia="宋体" w:cs="宋体"/>
      <w:sz w:val="21"/>
      <w:szCs w:val="21"/>
      <w:lang w:val="zh-CN" w:eastAsia="zh-CN" w:bidi="zh-CN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rPr>
      <w:rFonts w:ascii="宋体" w:hAnsi="宋体" w:eastAsia="宋体" w:cs="宋体"/>
      <w:sz w:val="18"/>
      <w:szCs w:val="18"/>
      <w:lang w:val="zh-CN" w:eastAsia="zh-CN" w:bidi="zh-CN"/>
    </w:rPr>
  </w:style>
  <w:style w:type="table" w:customStyle="1" w:styleId="7">
    <w:name w:val="Table Normal"/>
    <w:semiHidden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8">
    <w:name w:val="List Paragraph"/>
    <w:basedOn w:val="1"/>
    <w:qFormat/>
    <w:uiPriority w:val="1"/>
    <w:rPr>
      <w:lang w:val="zh-CN" w:eastAsia="zh-CN" w:bidi="zh-CN"/>
    </w:rPr>
  </w:style>
  <w:style w:type="paragraph" w:customStyle="1" w:styleId="9">
    <w:name w:val="Table Paragraph"/>
    <w:basedOn w:val="1"/>
    <w:qFormat/>
    <w:uiPriority w:val="1"/>
    <w:rPr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ScaleCrop>false</ScaleCrop>
  <LinksUpToDate>false</LinksUpToDate>
  <Application>WPS Office_11.1.0.9058_F1E327BC-269C-435d-A152-05C5408002CA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2019-09-05T07:23:00Z</dcterms:created>
  <dc:creator>z</dc:creator>
  <cp:lastModifiedBy>百无聊赖</cp:lastModifiedBy>
  <dcterms:modified xsi:type="dcterms:W3CDTF">2019-09-05T09:22:54Z</dcterms:modified>
  <dc:title>高平市民政局自然灾害救助款物给付廉政风险防控图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2015-11-19T00:00:00Z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2019-09-05T00:00:00Z</vt:filetime>
  </property>
  <property fmtid="{D5CDD505-2E9C-101B-9397-08002B2CF9AE}" pid="5" name="KSOProductBuildVer">
    <vt:lpwstr>2052-11.1.0.9058</vt:lpwstr>
  </property>
</Properties>
</file>