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293" w:rsidRDefault="00364561">
      <w:pPr>
        <w:spacing w:before="182" w:line="148" w:lineRule="auto"/>
        <w:ind w:left="904" w:right="1384"/>
        <w:jc w:val="center"/>
        <w:rPr>
          <w:rFonts w:ascii="微软雅黑" w:eastAsia="微软雅黑"/>
          <w:sz w:val="44"/>
        </w:rPr>
      </w:pPr>
      <w:r>
        <w:rPr>
          <w:rFonts w:ascii="微软雅黑" w:eastAsia="微软雅黑" w:hint="eastAsia"/>
          <w:w w:val="95"/>
          <w:sz w:val="44"/>
        </w:rPr>
        <w:t>高平市民政局对擅自移动或故意损毁界桩或</w:t>
      </w:r>
      <w:r>
        <w:rPr>
          <w:rFonts w:ascii="微软雅黑" w:eastAsia="微软雅黑" w:hint="eastAsia"/>
          <w:sz w:val="44"/>
        </w:rPr>
        <w:t>行政区域界线标志</w:t>
      </w:r>
      <w:proofErr w:type="gramStart"/>
      <w:r>
        <w:rPr>
          <w:rFonts w:ascii="微软雅黑" w:eastAsia="微软雅黑" w:hint="eastAsia"/>
          <w:sz w:val="44"/>
        </w:rPr>
        <w:t>物行为</w:t>
      </w:r>
      <w:proofErr w:type="gramEnd"/>
      <w:r>
        <w:rPr>
          <w:rFonts w:ascii="微软雅黑" w:eastAsia="微软雅黑" w:hint="eastAsia"/>
          <w:sz w:val="44"/>
        </w:rPr>
        <w:t>的处罚廉政风险防控图</w:t>
      </w:r>
    </w:p>
    <w:p w:rsidR="00D01293" w:rsidRDefault="00D01293">
      <w:pPr>
        <w:pStyle w:val="a3"/>
        <w:spacing w:before="8"/>
        <w:rPr>
          <w:rFonts w:ascii="微软雅黑"/>
          <w:sz w:val="22"/>
        </w:rPr>
      </w:pPr>
    </w:p>
    <w:p w:rsidR="00D01293" w:rsidRDefault="00364561">
      <w:pPr>
        <w:pStyle w:val="1"/>
        <w:spacing w:before="66"/>
        <w:ind w:left="904" w:right="681"/>
        <w:jc w:val="center"/>
        <w:rPr>
          <w:rFonts w:ascii="宋体" w:eastAsia="宋体"/>
        </w:rPr>
      </w:pPr>
      <w:r>
        <w:rPr>
          <w:noProof/>
          <w:lang w:val="en-US" w:bidi="ar-SA"/>
        </w:rPr>
        <mc:AlternateContent>
          <mc:Choice Requires="wpg">
            <w:drawing>
              <wp:anchor distT="0" distB="0" distL="114300" distR="114300" simplePos="0" relativeHeight="251369472" behindDoc="1" locked="0" layoutInCell="1" allowOverlap="1">
                <wp:simplePos x="0" y="0"/>
                <wp:positionH relativeFrom="page">
                  <wp:posOffset>2833370</wp:posOffset>
                </wp:positionH>
                <wp:positionV relativeFrom="paragraph">
                  <wp:posOffset>-89535</wp:posOffset>
                </wp:positionV>
                <wp:extent cx="1814830" cy="1735455"/>
                <wp:effectExtent l="0" t="635" r="13970" b="16510"/>
                <wp:wrapNone/>
                <wp:docPr id="19" name="组合 2"/>
                <wp:cNvGraphicFramePr/>
                <a:graphic xmlns:a="http://schemas.openxmlformats.org/drawingml/2006/main">
                  <a:graphicData uri="http://schemas.microsoft.com/office/word/2010/wordprocessingGroup">
                    <wpg:wgp>
                      <wpg:cNvGrpSpPr/>
                      <wpg:grpSpPr>
                        <a:xfrm>
                          <a:off x="0" y="0"/>
                          <a:ext cx="1814830" cy="1735455"/>
                          <a:chOff x="4462" y="-141"/>
                          <a:chExt cx="2858" cy="2733"/>
                        </a:xfrm>
                      </wpg:grpSpPr>
                      <wps:wsp>
                        <wps:cNvPr id="9" name="任意多边形 3"/>
                        <wps:cNvSpPr/>
                        <wps:spPr>
                          <a:xfrm>
                            <a:off x="4462" y="1188"/>
                            <a:ext cx="120" cy="120"/>
                          </a:xfrm>
                          <a:custGeom>
                            <a:avLst/>
                            <a:gdLst/>
                            <a:ahLst/>
                            <a:cxnLst/>
                            <a:rect l="0" t="0" r="0" b="0"/>
                            <a:pathLst>
                              <a:path w="120" h="120">
                                <a:moveTo>
                                  <a:pt x="120" y="120"/>
                                </a:moveTo>
                                <a:lnTo>
                                  <a:pt x="0" y="60"/>
                                </a:lnTo>
                                <a:lnTo>
                                  <a:pt x="120" y="0"/>
                                </a:lnTo>
                                <a:lnTo>
                                  <a:pt x="120" y="120"/>
                                </a:lnTo>
                                <a:close/>
                              </a:path>
                            </a:pathLst>
                          </a:custGeom>
                          <a:solidFill>
                            <a:srgbClr val="000000"/>
                          </a:solidFill>
                          <a:ln>
                            <a:noFill/>
                          </a:ln>
                        </wps:spPr>
                        <wps:bodyPr upright="1"/>
                      </wps:wsp>
                      <wps:wsp>
                        <wps:cNvPr id="10" name="直线 4"/>
                        <wps:cNvCnPr/>
                        <wps:spPr>
                          <a:xfrm>
                            <a:off x="4492" y="1249"/>
                            <a:ext cx="881" cy="0"/>
                          </a:xfrm>
                          <a:prstGeom prst="line">
                            <a:avLst/>
                          </a:prstGeom>
                          <a:ln w="12700" cap="flat" cmpd="sng">
                            <a:solidFill>
                              <a:srgbClr val="000000"/>
                            </a:solidFill>
                            <a:prstDash val="solid"/>
                            <a:headEnd type="none" w="med" len="med"/>
                            <a:tailEnd type="none" w="med" len="med"/>
                          </a:ln>
                        </wps:spPr>
                        <wps:bodyPr/>
                      </wps:wsp>
                      <wps:wsp>
                        <wps:cNvPr id="11" name="任意多边形 5"/>
                        <wps:cNvSpPr/>
                        <wps:spPr>
                          <a:xfrm>
                            <a:off x="6213" y="2470"/>
                            <a:ext cx="120" cy="121"/>
                          </a:xfrm>
                          <a:custGeom>
                            <a:avLst/>
                            <a:gdLst/>
                            <a:ahLst/>
                            <a:cxnLst/>
                            <a:rect l="0" t="0" r="0" b="0"/>
                            <a:pathLst>
                              <a:path w="120" h="121">
                                <a:moveTo>
                                  <a:pt x="62" y="121"/>
                                </a:moveTo>
                                <a:lnTo>
                                  <a:pt x="0" y="2"/>
                                </a:lnTo>
                                <a:lnTo>
                                  <a:pt x="120" y="0"/>
                                </a:lnTo>
                                <a:lnTo>
                                  <a:pt x="62" y="121"/>
                                </a:lnTo>
                                <a:close/>
                              </a:path>
                            </a:pathLst>
                          </a:custGeom>
                          <a:solidFill>
                            <a:srgbClr val="000000"/>
                          </a:solidFill>
                          <a:ln>
                            <a:noFill/>
                          </a:ln>
                        </wps:spPr>
                        <wps:bodyPr upright="1"/>
                      </wps:wsp>
                      <wps:wsp>
                        <wps:cNvPr id="12" name="直线 6"/>
                        <wps:cNvCnPr/>
                        <wps:spPr>
                          <a:xfrm>
                            <a:off x="6260" y="1572"/>
                            <a:ext cx="15" cy="997"/>
                          </a:xfrm>
                          <a:prstGeom prst="line">
                            <a:avLst/>
                          </a:prstGeom>
                          <a:ln w="9525" cap="flat" cmpd="sng">
                            <a:solidFill>
                              <a:srgbClr val="000000"/>
                            </a:solidFill>
                            <a:prstDash val="solid"/>
                            <a:headEnd type="none" w="med" len="med"/>
                            <a:tailEnd type="none" w="med" len="med"/>
                          </a:ln>
                        </wps:spPr>
                        <wps:bodyPr/>
                      </wps:wsp>
                      <wps:wsp>
                        <wps:cNvPr id="13" name="任意多边形 7"/>
                        <wps:cNvSpPr/>
                        <wps:spPr>
                          <a:xfrm>
                            <a:off x="6212" y="744"/>
                            <a:ext cx="120" cy="121"/>
                          </a:xfrm>
                          <a:custGeom>
                            <a:avLst/>
                            <a:gdLst/>
                            <a:ahLst/>
                            <a:cxnLst/>
                            <a:rect l="0" t="0" r="0" b="0"/>
                            <a:pathLst>
                              <a:path w="120" h="121">
                                <a:moveTo>
                                  <a:pt x="60" y="120"/>
                                </a:moveTo>
                                <a:lnTo>
                                  <a:pt x="0" y="0"/>
                                </a:lnTo>
                                <a:lnTo>
                                  <a:pt x="120" y="0"/>
                                </a:lnTo>
                                <a:lnTo>
                                  <a:pt x="60" y="120"/>
                                </a:lnTo>
                                <a:close/>
                              </a:path>
                            </a:pathLst>
                          </a:custGeom>
                          <a:solidFill>
                            <a:srgbClr val="000000"/>
                          </a:solidFill>
                          <a:ln>
                            <a:noFill/>
                          </a:ln>
                        </wps:spPr>
                        <wps:bodyPr upright="1"/>
                      </wps:wsp>
                      <wps:wsp>
                        <wps:cNvPr id="14" name="直线 8"/>
                        <wps:cNvCnPr/>
                        <wps:spPr>
                          <a:xfrm>
                            <a:off x="6272" y="85"/>
                            <a:ext cx="1" cy="757"/>
                          </a:xfrm>
                          <a:prstGeom prst="line">
                            <a:avLst/>
                          </a:prstGeom>
                          <a:ln w="9525" cap="flat" cmpd="sng">
                            <a:solidFill>
                              <a:srgbClr val="000000"/>
                            </a:solidFill>
                            <a:prstDash val="solid"/>
                            <a:headEnd type="none" w="med" len="med"/>
                            <a:tailEnd type="none" w="med" len="med"/>
                          </a:ln>
                        </wps:spPr>
                        <wps:bodyPr/>
                      </wps:wsp>
                      <wps:wsp>
                        <wps:cNvPr id="15" name="矩形 9"/>
                        <wps:cNvSpPr/>
                        <wps:spPr>
                          <a:xfrm>
                            <a:off x="5373" y="877"/>
                            <a:ext cx="1800" cy="626"/>
                          </a:xfrm>
                          <a:prstGeom prst="rect">
                            <a:avLst/>
                          </a:prstGeom>
                          <a:solidFill>
                            <a:srgbClr val="FFFFFF"/>
                          </a:solidFill>
                          <a:ln>
                            <a:noFill/>
                          </a:ln>
                        </wps:spPr>
                        <wps:bodyPr upright="1"/>
                      </wps:wsp>
                      <wps:wsp>
                        <wps:cNvPr id="16" name="矩形 10"/>
                        <wps:cNvSpPr/>
                        <wps:spPr>
                          <a:xfrm>
                            <a:off x="5373" y="877"/>
                            <a:ext cx="1800" cy="626"/>
                          </a:xfrm>
                          <a:prstGeom prst="rect">
                            <a:avLst/>
                          </a:prstGeom>
                          <a:noFill/>
                          <a:ln w="9525" cap="flat" cmpd="sng">
                            <a:solidFill>
                              <a:srgbClr val="000000"/>
                            </a:solidFill>
                            <a:prstDash val="solid"/>
                            <a:miter/>
                            <a:headEnd type="none" w="med" len="med"/>
                            <a:tailEnd type="none" w="med" len="med"/>
                          </a:ln>
                        </wps:spPr>
                        <wps:bodyPr upright="1"/>
                      </wps:wsp>
                      <wps:wsp>
                        <wps:cNvPr id="17" name="任意多边形 11"/>
                        <wps:cNvSpPr/>
                        <wps:spPr>
                          <a:xfrm>
                            <a:off x="5300" y="-132"/>
                            <a:ext cx="2010" cy="624"/>
                          </a:xfrm>
                          <a:custGeom>
                            <a:avLst/>
                            <a:gdLst/>
                            <a:ahLst/>
                            <a:cxnLst/>
                            <a:rect l="0" t="0" r="0" b="0"/>
                            <a:pathLst>
                              <a:path w="2010" h="624">
                                <a:moveTo>
                                  <a:pt x="1687" y="624"/>
                                </a:moveTo>
                                <a:lnTo>
                                  <a:pt x="323" y="624"/>
                                </a:lnTo>
                                <a:lnTo>
                                  <a:pt x="242" y="613"/>
                                </a:lnTo>
                                <a:lnTo>
                                  <a:pt x="167" y="585"/>
                                </a:lnTo>
                                <a:lnTo>
                                  <a:pt x="102" y="539"/>
                                </a:lnTo>
                                <a:lnTo>
                                  <a:pt x="51" y="479"/>
                                </a:lnTo>
                                <a:lnTo>
                                  <a:pt x="16" y="407"/>
                                </a:lnTo>
                                <a:lnTo>
                                  <a:pt x="1" y="336"/>
                                </a:lnTo>
                                <a:lnTo>
                                  <a:pt x="0" y="312"/>
                                </a:lnTo>
                                <a:lnTo>
                                  <a:pt x="1" y="287"/>
                                </a:lnTo>
                                <a:lnTo>
                                  <a:pt x="16" y="216"/>
                                </a:lnTo>
                                <a:lnTo>
                                  <a:pt x="51" y="144"/>
                                </a:lnTo>
                                <a:lnTo>
                                  <a:pt x="102" y="84"/>
                                </a:lnTo>
                                <a:lnTo>
                                  <a:pt x="167" y="39"/>
                                </a:lnTo>
                                <a:lnTo>
                                  <a:pt x="242" y="10"/>
                                </a:lnTo>
                                <a:lnTo>
                                  <a:pt x="323" y="0"/>
                                </a:lnTo>
                                <a:lnTo>
                                  <a:pt x="1687" y="0"/>
                                </a:lnTo>
                                <a:lnTo>
                                  <a:pt x="1768" y="10"/>
                                </a:lnTo>
                                <a:lnTo>
                                  <a:pt x="1843" y="39"/>
                                </a:lnTo>
                                <a:lnTo>
                                  <a:pt x="1908" y="84"/>
                                </a:lnTo>
                                <a:lnTo>
                                  <a:pt x="1959" y="144"/>
                                </a:lnTo>
                                <a:lnTo>
                                  <a:pt x="1994" y="216"/>
                                </a:lnTo>
                                <a:lnTo>
                                  <a:pt x="2009" y="287"/>
                                </a:lnTo>
                                <a:lnTo>
                                  <a:pt x="2010" y="312"/>
                                </a:lnTo>
                                <a:lnTo>
                                  <a:pt x="2009" y="336"/>
                                </a:lnTo>
                                <a:lnTo>
                                  <a:pt x="1994" y="407"/>
                                </a:lnTo>
                                <a:lnTo>
                                  <a:pt x="1959" y="479"/>
                                </a:lnTo>
                                <a:lnTo>
                                  <a:pt x="1908" y="539"/>
                                </a:lnTo>
                                <a:lnTo>
                                  <a:pt x="1843" y="585"/>
                                </a:lnTo>
                                <a:lnTo>
                                  <a:pt x="1768" y="613"/>
                                </a:lnTo>
                                <a:lnTo>
                                  <a:pt x="1687" y="624"/>
                                </a:lnTo>
                                <a:close/>
                              </a:path>
                            </a:pathLst>
                          </a:custGeom>
                          <a:solidFill>
                            <a:srgbClr val="FFFFFF"/>
                          </a:solidFill>
                          <a:ln>
                            <a:noFill/>
                          </a:ln>
                        </wps:spPr>
                        <wps:bodyPr upright="1"/>
                      </wps:wsp>
                      <wps:wsp>
                        <wps:cNvPr id="18" name="任意多边形 12"/>
                        <wps:cNvSpPr/>
                        <wps:spPr>
                          <a:xfrm>
                            <a:off x="5300" y="-132"/>
                            <a:ext cx="2010" cy="624"/>
                          </a:xfrm>
                          <a:custGeom>
                            <a:avLst/>
                            <a:gdLst/>
                            <a:ahLst/>
                            <a:cxnLst/>
                            <a:rect l="0" t="0" r="0" b="0"/>
                            <a:pathLst>
                              <a:path w="2010" h="624">
                                <a:moveTo>
                                  <a:pt x="323" y="0"/>
                                </a:moveTo>
                                <a:lnTo>
                                  <a:pt x="242" y="10"/>
                                </a:lnTo>
                                <a:lnTo>
                                  <a:pt x="167" y="39"/>
                                </a:lnTo>
                                <a:lnTo>
                                  <a:pt x="102" y="84"/>
                                </a:lnTo>
                                <a:lnTo>
                                  <a:pt x="51" y="144"/>
                                </a:lnTo>
                                <a:lnTo>
                                  <a:pt x="16" y="216"/>
                                </a:lnTo>
                                <a:lnTo>
                                  <a:pt x="1" y="287"/>
                                </a:lnTo>
                                <a:lnTo>
                                  <a:pt x="0" y="312"/>
                                </a:lnTo>
                                <a:lnTo>
                                  <a:pt x="1" y="336"/>
                                </a:lnTo>
                                <a:lnTo>
                                  <a:pt x="16" y="407"/>
                                </a:lnTo>
                                <a:lnTo>
                                  <a:pt x="51" y="479"/>
                                </a:lnTo>
                                <a:lnTo>
                                  <a:pt x="102" y="539"/>
                                </a:lnTo>
                                <a:lnTo>
                                  <a:pt x="167" y="585"/>
                                </a:lnTo>
                                <a:lnTo>
                                  <a:pt x="242" y="613"/>
                                </a:lnTo>
                                <a:lnTo>
                                  <a:pt x="323" y="624"/>
                                </a:lnTo>
                                <a:lnTo>
                                  <a:pt x="1687" y="624"/>
                                </a:lnTo>
                                <a:lnTo>
                                  <a:pt x="1768" y="613"/>
                                </a:lnTo>
                                <a:lnTo>
                                  <a:pt x="1843" y="585"/>
                                </a:lnTo>
                                <a:lnTo>
                                  <a:pt x="1908" y="539"/>
                                </a:lnTo>
                                <a:lnTo>
                                  <a:pt x="1959" y="479"/>
                                </a:lnTo>
                                <a:lnTo>
                                  <a:pt x="1994" y="407"/>
                                </a:lnTo>
                                <a:lnTo>
                                  <a:pt x="2009" y="336"/>
                                </a:lnTo>
                                <a:lnTo>
                                  <a:pt x="2010" y="312"/>
                                </a:lnTo>
                                <a:lnTo>
                                  <a:pt x="2009" y="287"/>
                                </a:lnTo>
                                <a:lnTo>
                                  <a:pt x="1994" y="216"/>
                                </a:lnTo>
                                <a:lnTo>
                                  <a:pt x="1959" y="144"/>
                                </a:lnTo>
                                <a:lnTo>
                                  <a:pt x="1908" y="84"/>
                                </a:lnTo>
                                <a:lnTo>
                                  <a:pt x="1843" y="39"/>
                                </a:lnTo>
                                <a:lnTo>
                                  <a:pt x="1768" y="10"/>
                                </a:lnTo>
                                <a:lnTo>
                                  <a:pt x="1687" y="0"/>
                                </a:lnTo>
                                <a:lnTo>
                                  <a:pt x="323" y="0"/>
                                </a:lnTo>
                                <a:close/>
                              </a:path>
                            </a:pathLst>
                          </a:custGeom>
                          <a:noFill/>
                          <a:ln w="12700" cap="flat" cmpd="sng">
                            <a:solidFill>
                              <a:srgbClr val="000000"/>
                            </a:solidFill>
                            <a:prstDash val="solid"/>
                            <a:headEnd type="none" w="med" len="med"/>
                            <a:tailEnd type="none" w="med" len="med"/>
                          </a:ln>
                        </wps:spPr>
                        <wps:bodyPr upright="1"/>
                      </wps:wsp>
                    </wpg:wgp>
                  </a:graphicData>
                </a:graphic>
              </wp:anchor>
            </w:drawing>
          </mc:Choice>
          <mc:Fallback>
            <w:pict>
              <v:group id="组合 2" o:spid="_x0000_s1026" style="position:absolute;left:0;text-align:left;margin-left:223.1pt;margin-top:-7.05pt;width:142.9pt;height:136.65pt;z-index:-251947008;mso-position-horizontal-relative:page" coordorigin="4462,-141" coordsize="2858,2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">
                <v:shape id="任意多边形 3" o:spid="_x0000_s1027" style="position:absolute;left:4462;top:1188;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XRcIA&#10;AADaAAAADwAAAGRycy9kb3ducmV2LnhtbESPQWvCQBSE74L/YXlCb7pJK1KjGxHBUg89mPoDHtln&#10;kjb7NmRfY+qv7xYKPQ4z8w2z3Y2uVQP1ofFsIF0koIhLbxuuDFzej/NnUEGQLbaeycA3Bdjl08kW&#10;M+tvfKahkEpFCIcMDdQiXaZ1KGtyGBa+I47e1fcOJcq+0rbHW4S7Vj8myUo7bDgu1NjRoabys/hy&#10;BpbH4a7T5I3upydi8a1ULx9izMNs3G9ACY3yH/5rv1oDa/i9Em+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V5dFwgAAANoAAAAPAAAAAAAAAAAAAAAAAJgCAABkcnMvZG93&#10;bnJldi54bWxQSwUGAAAAAAQABAD1AAAAhwMAAAAA&#10;" path="m120,120l,60,120,r,120xe" fillcolor="black" stroked="f">
                  <v:path arrowok="t" textboxrect="0,0,120,120"/>
                </v:shape>
                <v:line id="直线 4" o:spid="_x0000_s1028" style="position:absolute;visibility:visible;mso-wrap-style:square" from="4492,1249" to="5373,1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shape id="任意多边形 5" o:spid="_x0000_s1029" style="position:absolute;left:6213;top:2470;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6v8AA&#10;AADbAAAADwAAAGRycy9kb3ducmV2LnhtbERPzWrCQBC+F/oOyxR6q5tYiSZmlSIUe9ToA4zZMQnN&#10;zobsalKfvisI3ubj+518PZpWXKl3jWUF8SQCQVxa3XCl4Hj4/liAcB5ZY2uZFPyRg/Xq9SXHTNuB&#10;93QtfCVCCLsMFdTed5mUrqzJoJvYjjhwZ9sb9AH2ldQ9DiHctHIaRYk02HBoqLGjTU3lb3ExCuaN&#10;/IxnG33bFodiLE8ed2maKPX+Nn4tQXga/VP8cP/oMD+G+y/h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1c6v8AAAADbAAAADwAAAAAAAAAAAAAAAACYAgAAZHJzL2Rvd25y&#10;ZXYueG1sUEsFBgAAAAAEAAQA9QAAAIUDAAAAAA==&#10;" path="m62,121l,2,120,,62,121xe" fillcolor="black" stroked="f">
                  <v:path arrowok="t" textboxrect="0,0,120,121"/>
                </v:shape>
                <v:line id="直线 6" o:spid="_x0000_s1030" style="position:absolute;visibility:visible;mso-wrap-style:square" from="6260,1572" to="6275,2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shape id="任意多边形 7" o:spid="_x0000_s1031" style="position:absolute;left:6212;top:744;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BU78A&#10;AADbAAAADwAAAGRycy9kb3ducmV2LnhtbERP24rCMBB9F/yHMIJvmlYXL7VRRBB93K1+wNiMbbGZ&#10;lCZq9evNwsK+zeFcJ910phYPal1lWUE8jkAQ51ZXXCg4n/ajBQjnkTXWlknBixxs1v1eiom2T/6h&#10;R+YLEULYJaig9L5JpHR5SQbd2DbEgbva1qAPsC2kbvEZwk0tJ1E0kwYrDg0lNrQrKb9ld6NgXslp&#10;/LXT70N2yrr84vF7uZwpNRx02xUIT53/F/+5jzrMn8LvL+EA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yQFTvwAAANsAAAAPAAAAAAAAAAAAAAAAAJgCAABkcnMvZG93bnJl&#10;di54bWxQSwUGAAAAAAQABAD1AAAAhAMAAAAA&#10;" path="m60,120l,,120,,60,120xe" fillcolor="black" stroked="f">
                  <v:path arrowok="t" textboxrect="0,0,120,121"/>
                </v:shape>
                <v:line id="直线 8" o:spid="_x0000_s1032" style="position:absolute;visibility:visible;mso-wrap-style:square" from="6272,85" to="6273,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rect id="矩形 9" o:spid="_x0000_s1033" style="position:absolute;left:5373;top:877;width:1800;height: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矩形 10" o:spid="_x0000_s1034" style="position:absolute;left:5373;top:877;width:1800;height: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shape id="任意多边形 11" o:spid="_x0000_s1035" style="position:absolute;left:5300;top:-132;width:2010;height:624;visibility:visible;mso-wrap-style:square;v-text-anchor:top" coordsize="201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IzKr8A&#10;AADbAAAADwAAAGRycy9kb3ducmV2LnhtbESPzQrCMBCE74LvEFbwpqkeVKpRVBAU9eDPAyzN9geb&#10;TWlirW9vBMHbLjM73+xi1ZpSNFS7wrKC0TACQZxYXXCm4H7bDWYgnEfWWFomBW9ysFp2OwuMtX3x&#10;hZqrz0QIYRejgtz7KpbSJTkZdENbEQcttbVBH9Y6k7rGVwg3pRxH0UQaLDgQcqxom1PyuD5N4B7G&#10;6flAxxQ3TqMenXwzS89K9Xvteg7CU+v/5t/1Xof6U/j+Ega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4jMqvwAAANsAAAAPAAAAAAAAAAAAAAAAAJgCAABkcnMvZG93bnJl&#10;di54bWxQSwUGAAAAAAQABAD1AAAAhAMAAAAA&#10;" path="m1687,624r-1364,l242,613,167,585,102,539,51,479,16,407,1,336,,312,1,287,16,216,51,144,102,84,167,39,242,10,323,,1687,r81,10l1843,39r65,45l1959,144r35,72l2009,287r1,25l2009,336r-15,71l1959,479r-51,60l1843,585r-75,28l1687,624xe" stroked="f">
                  <v:path arrowok="t" textboxrect="0,0,2010,624"/>
                </v:shape>
                <v:shape id="任意多边形 12" o:spid="_x0000_s1036" style="position:absolute;left:5300;top:-132;width:2010;height:624;visibility:visible;mso-wrap-style:square;v-text-anchor:top" coordsize="201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lcBMUA&#10;AADbAAAADwAAAGRycy9kb3ducmV2LnhtbESPQWvCQBCF74L/YRmhN920tBKiq1Sh0CKU1HrxNmTH&#10;bDA7G7Jbjf31nUPB2wzvzXvfLNeDb9WF+tgENvA4y0ARV8E2XBs4fL9Nc1AxIVtsA5OBG0VYr8aj&#10;JRY2XPmLLvtUKwnhWKABl1JXaB0rRx7jLHTEop1C7zHJ2tfa9niVcN/qpyyba48NS4PDjraOqvP+&#10;xxvYNbbMd8/65o75B5e/L+Xm81ga8zAZXhegEg3pbv6/freCL7Dyiw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VwExQAAANsAAAAPAAAAAAAAAAAAAAAAAJgCAABkcnMv&#10;ZG93bnJldi54bWxQSwUGAAAAAAQABAD1AAAAigMAAAAA&#10;" path="m323,l242,10,167,39,102,84,51,144,16,216,1,287,,312r1,24l16,407r35,72l102,539r65,46l242,613r81,11l1687,624r81,-11l1843,585r65,-46l1959,479r35,-72l2009,336r1,-24l2009,287r-15,-71l1959,144,1908,84,1843,39,1768,10,1687,,323,xe" filled="f" strokeweight="1pt">
                  <v:path arrowok="t" textboxrect="0,0,2010,624"/>
                </v:shape>
                <w10:wrap anchorx="page"/>
              </v:group>
            </w:pict>
          </mc:Fallback>
        </mc:AlternateContent>
      </w:r>
      <w:r>
        <w:rPr>
          <w:noProof/>
          <w:lang w:val="en-US" w:bidi="ar-SA"/>
        </w:rPr>
        <mc:AlternateContent>
          <mc:Choice Requires="wps">
            <w:drawing>
              <wp:anchor distT="0" distB="0" distL="114300" distR="114300" simplePos="0" relativeHeight="251701248" behindDoc="0" locked="0" layoutInCell="1" allowOverlap="1">
                <wp:simplePos x="0" y="0"/>
                <wp:positionH relativeFrom="page">
                  <wp:posOffset>5208270</wp:posOffset>
                </wp:positionH>
                <wp:positionV relativeFrom="paragraph">
                  <wp:posOffset>196215</wp:posOffset>
                </wp:positionV>
                <wp:extent cx="1939925" cy="919480"/>
                <wp:effectExtent l="4445" t="4445" r="17780" b="9525"/>
                <wp:wrapNone/>
                <wp:docPr id="82" name="文本框 13"/>
                <wp:cNvGraphicFramePr/>
                <a:graphic xmlns:a="http://schemas.openxmlformats.org/drawingml/2006/main">
                  <a:graphicData uri="http://schemas.microsoft.com/office/word/2010/wordprocessingShape">
                    <wps:wsp>
                      <wps:cNvSpPr txBox="1"/>
                      <wps:spPr>
                        <a:xfrm>
                          <a:off x="0" y="0"/>
                          <a:ext cx="1939925" cy="91948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1"/>
                              </w:numPr>
                              <w:tabs>
                                <w:tab w:val="left" w:pos="325"/>
                              </w:tabs>
                              <w:spacing w:before="84" w:line="249" w:lineRule="auto"/>
                              <w:ind w:left="143" w:right="141" w:firstLine="0"/>
                            </w:pPr>
                            <w:r>
                              <w:rPr>
                                <w:spacing w:val="2"/>
                              </w:rPr>
                              <w:t>建立查处案件台帐，定期进行检查；</w:t>
                            </w:r>
                          </w:p>
                          <w:p w:rsidR="00D01293" w:rsidRDefault="00364561">
                            <w:pPr>
                              <w:pStyle w:val="a3"/>
                              <w:numPr>
                                <w:ilvl w:val="0"/>
                                <w:numId w:val="1"/>
                              </w:numPr>
                              <w:tabs>
                                <w:tab w:val="left" w:pos="325"/>
                              </w:tabs>
                              <w:ind w:left="325" w:hanging="182"/>
                            </w:pPr>
                            <w:r>
                              <w:t>严格按照法规程序进行监督；</w:t>
                            </w:r>
                          </w:p>
                          <w:p w:rsidR="00D01293" w:rsidRDefault="00364561">
                            <w:pPr>
                              <w:pStyle w:val="a3"/>
                              <w:numPr>
                                <w:ilvl w:val="0"/>
                                <w:numId w:val="1"/>
                              </w:numPr>
                              <w:tabs>
                                <w:tab w:val="left" w:pos="325"/>
                              </w:tabs>
                              <w:spacing w:before="9" w:line="249" w:lineRule="auto"/>
                              <w:ind w:left="143" w:right="1094" w:firstLine="0"/>
                            </w:pPr>
                            <w:r>
                              <w:rPr>
                                <w:spacing w:val="-2"/>
                              </w:rPr>
                              <w:t>加强信息保密管理。</w:t>
                            </w:r>
                            <w:r>
                              <w:t>责任人：</w:t>
                            </w:r>
                            <w:r>
                              <w:rPr>
                                <w:rFonts w:hint="eastAsia"/>
                              </w:rPr>
                              <w:t>杨胜凯</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410.1pt;margin-top:15.45pt;width:152.75pt;height:72.4pt;z-index:25170124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" filled="f">
                <v:textbox inset="0,0,0,0">
                  <w:txbxContent>
                    <w:p w:rsidR="00D01293" w:rsidRDefault="00364561">
                      <w:pPr>
                        <w:pStyle w:val="a3"/>
                        <w:numPr>
                          <w:ilvl w:val="0"/>
                          <w:numId w:val="1"/>
                        </w:numPr>
                        <w:tabs>
                          <w:tab w:val="left" w:pos="325"/>
                        </w:tabs>
                        <w:spacing w:before="84" w:line="249" w:lineRule="auto"/>
                        <w:ind w:left="143" w:right="141" w:firstLine="0"/>
                      </w:pPr>
                      <w:r>
                        <w:rPr>
                          <w:spacing w:val="2"/>
                        </w:rPr>
                        <w:t>建立查处案件台帐，定期进行检查；</w:t>
                      </w:r>
                    </w:p>
                    <w:p w:rsidR="00D01293" w:rsidRDefault="00364561">
                      <w:pPr>
                        <w:pStyle w:val="a3"/>
                        <w:numPr>
                          <w:ilvl w:val="0"/>
                          <w:numId w:val="1"/>
                        </w:numPr>
                        <w:tabs>
                          <w:tab w:val="left" w:pos="325"/>
                        </w:tabs>
                        <w:ind w:left="325" w:hanging="182"/>
                      </w:pPr>
                      <w:r>
                        <w:t>严格按照法规程序进行监督；</w:t>
                      </w:r>
                    </w:p>
                    <w:p w:rsidR="00D01293" w:rsidRDefault="00364561">
                      <w:pPr>
                        <w:pStyle w:val="a3"/>
                        <w:numPr>
                          <w:ilvl w:val="0"/>
                          <w:numId w:val="1"/>
                        </w:numPr>
                        <w:tabs>
                          <w:tab w:val="left" w:pos="325"/>
                        </w:tabs>
                        <w:spacing w:before="9" w:line="249" w:lineRule="auto"/>
                        <w:ind w:left="143" w:right="1094" w:firstLine="0"/>
                      </w:pPr>
                      <w:r>
                        <w:rPr>
                          <w:spacing w:val="-2"/>
                        </w:rPr>
                        <w:t>加强信息保密管理。</w:t>
                      </w:r>
                      <w:r>
                        <w:t>责任人：</w:t>
                      </w:r>
                      <w:r>
                        <w:rPr>
                          <w:rFonts w:hint="eastAsia"/>
                        </w:rPr>
                        <w:t>杨胜凯</w:t>
                      </w:r>
                    </w:p>
                  </w:txbxContent>
                </v:textbox>
                <w10:wrap anchorx="page"/>
              </v:shape>
            </w:pict>
          </mc:Fallback>
        </mc:AlternateContent>
      </w:r>
      <w:r>
        <w:rPr>
          <w:rFonts w:ascii="宋体" w:eastAsia="宋体" w:hint="eastAsia"/>
        </w:rPr>
        <w:t>发现违法事实</w:t>
      </w:r>
    </w:p>
    <w:p w:rsidR="00D01293" w:rsidRDefault="00D01293">
      <w:pPr>
        <w:pStyle w:val="a3"/>
        <w:rPr>
          <w:sz w:val="20"/>
        </w:rPr>
      </w:pPr>
    </w:p>
    <w:p w:rsidR="00D01293" w:rsidRDefault="00D01293">
      <w:pPr>
        <w:pStyle w:val="a3"/>
        <w:rPr>
          <w:sz w:val="17"/>
        </w:rPr>
      </w:pPr>
    </w:p>
    <w:p w:rsidR="00D01293" w:rsidRDefault="00364561">
      <w:pPr>
        <w:tabs>
          <w:tab w:val="left" w:pos="2959"/>
        </w:tabs>
        <w:spacing w:before="66"/>
        <w:ind w:left="457"/>
        <w:jc w:val="center"/>
        <w:rPr>
          <w:rFonts w:ascii="仿宋" w:eastAsia="仿宋"/>
          <w:sz w:val="24"/>
        </w:rPr>
      </w:pPr>
      <w:r>
        <w:rPr>
          <w:noProof/>
          <w:lang w:val="en-US" w:bidi="ar-SA"/>
        </w:rPr>
        <mc:AlternateContent>
          <mc:Choice Requires="wps">
            <w:drawing>
              <wp:anchor distT="0" distB="0" distL="114300" distR="114300" simplePos="0" relativeHeight="251373568" behindDoc="1" locked="0" layoutInCell="1" allowOverlap="1">
                <wp:simplePos x="0" y="0"/>
                <wp:positionH relativeFrom="page">
                  <wp:posOffset>5087620</wp:posOffset>
                </wp:positionH>
                <wp:positionV relativeFrom="paragraph">
                  <wp:posOffset>201295</wp:posOffset>
                </wp:positionV>
                <wp:extent cx="76200" cy="76200"/>
                <wp:effectExtent l="0" t="0" r="0" b="0"/>
                <wp:wrapNone/>
                <wp:docPr id="27" name="任意多边形 14"/>
                <wp:cNvGraphicFramePr/>
                <a:graphic xmlns:a="http://schemas.openxmlformats.org/drawingml/2006/main">
                  <a:graphicData uri="http://schemas.microsoft.com/office/word/2010/wordprocessingShape">
                    <wps:wsp>
                      <wps:cNvSpPr/>
                      <wps:spPr>
                        <a:xfrm>
                          <a:off x="0" y="0"/>
                          <a:ext cx="76200" cy="76200"/>
                        </a:xfrm>
                        <a:custGeom>
                          <a:avLst/>
                          <a:gdLst/>
                          <a:ahLst/>
                          <a:cxnLst/>
                          <a:rect l="0" t="0" r="0" b="0"/>
                          <a:pathLst>
                            <a:path w="120" h="120">
                              <a:moveTo>
                                <a:pt x="0" y="120"/>
                              </a:moveTo>
                              <a:lnTo>
                                <a:pt x="0" y="0"/>
                              </a:lnTo>
                              <a:lnTo>
                                <a:pt x="120" y="60"/>
                              </a:lnTo>
                              <a:lnTo>
                                <a:pt x="0" y="120"/>
                              </a:lnTo>
                              <a:close/>
                            </a:path>
                          </a:pathLst>
                        </a:custGeom>
                        <a:solidFill>
                          <a:srgbClr val="000000"/>
                        </a:solidFill>
                        <a:ln>
                          <a:noFill/>
                        </a:ln>
                      </wps:spPr>
                      <wps:bodyPr upright="1"/>
                    </wps:wsp>
                  </a:graphicData>
                </a:graphic>
              </wp:anchor>
            </w:drawing>
          </mc:Choice>
          <mc:Fallback>
            <w:pict>
              <v:shape id="任意多边形 14" o:spid="_x0000_s1026" style="position:absolute;left:0;text-align:left;margin-left:400.6pt;margin-top:15.85pt;width:6pt;height:6pt;z-index:-251942912;visibility:visible;mso-wrap-style:square;mso-wrap-distance-left:9pt;mso-wrap-distance-top:0;mso-wrap-distance-right:9pt;mso-wrap-distance-bottom:0;mso-position-horizontal:absolute;mso-position-horizontal-relative:page;mso-position-vertical:absolute;mso-position-vertical-relative:text;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" path="m,120l,,120,60,,120xe" fillcolor="black" stroked="f">
                <v:path arrowok="t" textboxrect="0,0,120,120"/>
                <w10:wrap anchorx="page"/>
              </v:shape>
            </w:pict>
          </mc:Fallback>
        </mc:AlternateContent>
      </w:r>
      <w:r>
        <w:rPr>
          <w:noProof/>
          <w:lang w:val="en-US" w:bidi="ar-SA"/>
        </w:rPr>
        <mc:AlternateContent>
          <mc:Choice Requires="wps">
            <w:drawing>
              <wp:anchor distT="0" distB="0" distL="114300" distR="114300" simplePos="0" relativeHeight="251392000" behindDoc="1" locked="0" layoutInCell="1" allowOverlap="1">
                <wp:simplePos x="0" y="0"/>
                <wp:positionH relativeFrom="page">
                  <wp:posOffset>3830320</wp:posOffset>
                </wp:positionH>
                <wp:positionV relativeFrom="paragraph">
                  <wp:posOffset>121285</wp:posOffset>
                </wp:positionV>
                <wp:extent cx="317500" cy="152400"/>
                <wp:effectExtent l="0" t="0" r="0" b="0"/>
                <wp:wrapNone/>
                <wp:docPr id="40" name="文本框 15"/>
                <wp:cNvGraphicFramePr/>
                <a:graphic xmlns:a="http://schemas.openxmlformats.org/drawingml/2006/main">
                  <a:graphicData uri="http://schemas.microsoft.com/office/word/2010/wordprocessingShape">
                    <wps:wsp>
                      <wps:cNvSpPr txBox="1"/>
                      <wps:spPr>
                        <a:xfrm>
                          <a:off x="0" y="0"/>
                          <a:ext cx="317500" cy="152400"/>
                        </a:xfrm>
                        <a:prstGeom prst="rect">
                          <a:avLst/>
                        </a:prstGeom>
                        <a:noFill/>
                        <a:ln>
                          <a:noFill/>
                        </a:ln>
                      </wps:spPr>
                      <wps:txbx>
                        <w:txbxContent>
                          <w:p w:rsidR="00D01293" w:rsidRDefault="00364561">
                            <w:pPr>
                              <w:spacing w:line="240" w:lineRule="exact"/>
                              <w:rPr>
                                <w:sz w:val="24"/>
                              </w:rPr>
                            </w:pPr>
                            <w:r>
                              <w:rPr>
                                <w:sz w:val="24"/>
                              </w:rPr>
                              <w:t>立案</w:t>
                            </w:r>
                          </w:p>
                        </w:txbxContent>
                      </wps:txbx>
                      <wps:bodyPr lIns="0" tIns="0" rIns="0" bIns="0" upright="1"/>
                    </wps:wsp>
                  </a:graphicData>
                </a:graphic>
              </wp:anchor>
            </w:drawing>
          </mc:Choice>
          <mc:Fallback>
            <w:pict>
              <v:shape id="文本框 15" o:spid="_x0000_s1027" type="#_x0000_t202" style="position:absolute;left:0;text-align:left;margin-left:301.6pt;margin-top:9.55pt;width:25pt;height:12pt;z-index:-251924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" filled="f" stroked="f">
                <v:textbox inset="0,0,0,0">
                  <w:txbxContent>
                    <w:p w:rsidR="00D01293" w:rsidRDefault="00364561">
                      <w:pPr>
                        <w:spacing w:line="240" w:lineRule="exact"/>
                        <w:rPr>
                          <w:sz w:val="24"/>
                        </w:rPr>
                      </w:pPr>
                      <w:r>
                        <w:rPr>
                          <w:sz w:val="24"/>
                        </w:rPr>
                        <w:t>立案</w:t>
                      </w:r>
                    </w:p>
                  </w:txbxContent>
                </v:textbox>
                <w10:wrap anchorx="page"/>
              </v:shape>
            </w:pict>
          </mc:Fallback>
        </mc:AlternateContent>
      </w:r>
      <w:r>
        <w:rPr>
          <w:noProof/>
          <w:lang w:val="en-US" w:bidi="ar-SA"/>
        </w:rPr>
        <mc:AlternateContent>
          <mc:Choice Requires="wps">
            <w:drawing>
              <wp:anchor distT="0" distB="0" distL="114300" distR="114300" simplePos="0" relativeHeight="251393024" behindDoc="1" locked="0" layoutInCell="1" allowOverlap="1">
                <wp:simplePos x="0" y="0"/>
                <wp:positionH relativeFrom="page">
                  <wp:posOffset>3279775</wp:posOffset>
                </wp:positionH>
                <wp:positionV relativeFrom="paragraph">
                  <wp:posOffset>91440</wp:posOffset>
                </wp:positionV>
                <wp:extent cx="165100" cy="152400"/>
                <wp:effectExtent l="0" t="0" r="0" b="0"/>
                <wp:wrapNone/>
                <wp:docPr id="41" name="文本框 16"/>
                <wp:cNvGraphicFramePr/>
                <a:graphic xmlns:a="http://schemas.openxmlformats.org/drawingml/2006/main">
                  <a:graphicData uri="http://schemas.microsoft.com/office/word/2010/wordprocessingShape">
                    <wps:wsp>
                      <wps:cNvSpPr txBox="1"/>
                      <wps:spPr>
                        <a:xfrm>
                          <a:off x="0" y="0"/>
                          <a:ext cx="165100" cy="152400"/>
                        </a:xfrm>
                        <a:prstGeom prst="rect">
                          <a:avLst/>
                        </a:prstGeom>
                        <a:noFill/>
                        <a:ln>
                          <a:noFill/>
                        </a:ln>
                      </wps:spPr>
                      <wps:txbx>
                        <w:txbxContent>
                          <w:p w:rsidR="00D01293" w:rsidRDefault="00364561">
                            <w:pPr>
                              <w:spacing w:line="240" w:lineRule="exact"/>
                              <w:rPr>
                                <w:rFonts w:ascii="仿宋" w:eastAsia="仿宋"/>
                                <w:sz w:val="24"/>
                              </w:rPr>
                            </w:pPr>
                            <w:r>
                              <w:rPr>
                                <w:rFonts w:ascii="仿宋" w:eastAsia="仿宋" w:hint="eastAsia"/>
                                <w:sz w:val="24"/>
                              </w:rPr>
                              <w:t>点</w:t>
                            </w:r>
                          </w:p>
                        </w:txbxContent>
                      </wps:txbx>
                      <wps:bodyPr lIns="0" tIns="0" rIns="0" bIns="0" upright="1"/>
                    </wps:wsp>
                  </a:graphicData>
                </a:graphic>
              </wp:anchor>
            </w:drawing>
          </mc:Choice>
          <mc:Fallback>
            <w:pict>
              <v:shape id="文本框 16" o:spid="_x0000_s1028" type="#_x0000_t202" style="position:absolute;left:0;text-align:left;margin-left:258.25pt;margin-top:7.2pt;width:13pt;height:12pt;z-index:-251923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" filled="f" stroked="f">
                <v:textbox inset="0,0,0,0">
                  <w:txbxContent>
                    <w:p w:rsidR="00D01293" w:rsidRDefault="00364561">
                      <w:pPr>
                        <w:spacing w:line="240" w:lineRule="exact"/>
                        <w:rPr>
                          <w:rFonts w:ascii="仿宋" w:eastAsia="仿宋"/>
                          <w:sz w:val="24"/>
                        </w:rPr>
                      </w:pPr>
                      <w:r>
                        <w:rPr>
                          <w:rFonts w:ascii="仿宋" w:eastAsia="仿宋" w:hint="eastAsia"/>
                          <w:sz w:val="24"/>
                        </w:rPr>
                        <w:t>点</w:t>
                      </w:r>
                    </w:p>
                  </w:txbxContent>
                </v:textbox>
                <w10:wrap anchorx="page"/>
              </v:shape>
            </w:pict>
          </mc:Fallback>
        </mc:AlternateContent>
      </w:r>
      <w:r>
        <w:rPr>
          <w:noProof/>
          <w:lang w:val="en-US" w:bidi="ar-SA"/>
        </w:rPr>
        <mc:AlternateContent>
          <mc:Choice Requires="wps">
            <w:drawing>
              <wp:anchor distT="0" distB="0" distL="114300" distR="114300" simplePos="0" relativeHeight="251694080" behindDoc="0" locked="0" layoutInCell="1" allowOverlap="1">
                <wp:simplePos x="0" y="0"/>
                <wp:positionH relativeFrom="page">
                  <wp:posOffset>708025</wp:posOffset>
                </wp:positionH>
                <wp:positionV relativeFrom="paragraph">
                  <wp:posOffset>-257810</wp:posOffset>
                </wp:positionV>
                <wp:extent cx="2138045" cy="694055"/>
                <wp:effectExtent l="4445" t="5080" r="10160" b="5715"/>
                <wp:wrapNone/>
                <wp:docPr id="75" name="文本框 17"/>
                <wp:cNvGraphicFramePr/>
                <a:graphic xmlns:a="http://schemas.openxmlformats.org/drawingml/2006/main">
                  <a:graphicData uri="http://schemas.microsoft.com/office/word/2010/wordprocessingShape">
                    <wps:wsp>
                      <wps:cNvSpPr txBox="1"/>
                      <wps:spPr>
                        <a:xfrm>
                          <a:off x="0" y="0"/>
                          <a:ext cx="2138045" cy="69405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spacing w:before="84"/>
                              <w:ind w:left="143"/>
                            </w:pPr>
                            <w:r>
                              <w:t xml:space="preserve">1 </w:t>
                            </w:r>
                            <w:r>
                              <w:t>应立案不立案，不够条件勉强立案；</w:t>
                            </w:r>
                          </w:p>
                          <w:p w:rsidR="00D01293" w:rsidRDefault="00364561">
                            <w:pPr>
                              <w:pStyle w:val="a3"/>
                              <w:numPr>
                                <w:ilvl w:val="0"/>
                                <w:numId w:val="2"/>
                              </w:numPr>
                              <w:tabs>
                                <w:tab w:val="left" w:pos="325"/>
                              </w:tabs>
                              <w:spacing w:before="9"/>
                              <w:ind w:hanging="182"/>
                            </w:pPr>
                            <w:r>
                              <w:t>向被举报者或被调查对象泄露信息；</w:t>
                            </w:r>
                          </w:p>
                          <w:p w:rsidR="00D01293" w:rsidRDefault="00364561">
                            <w:pPr>
                              <w:pStyle w:val="a3"/>
                              <w:numPr>
                                <w:ilvl w:val="0"/>
                                <w:numId w:val="2"/>
                              </w:numPr>
                              <w:tabs>
                                <w:tab w:val="left" w:pos="325"/>
                              </w:tabs>
                              <w:spacing w:before="9" w:line="249" w:lineRule="auto"/>
                              <w:ind w:left="143" w:right="1226" w:firstLine="0"/>
                            </w:pPr>
                            <w:r>
                              <w:rPr>
                                <w:spacing w:val="-2"/>
                              </w:rPr>
                              <w:t>超越职权，擅自销案。</w:t>
                            </w:r>
                            <w:r>
                              <w:t>风险等级：中</w:t>
                            </w:r>
                          </w:p>
                        </w:txbxContent>
                      </wps:txbx>
                      <wps:bodyPr lIns="0" tIns="0" rIns="0" bIns="0" upright="1"/>
                    </wps:wsp>
                  </a:graphicData>
                </a:graphic>
              </wp:anchor>
            </w:drawing>
          </mc:Choice>
          <mc:Fallback>
            <w:pict>
              <v:shape id="文本框 17" o:spid="_x0000_s1029" type="#_x0000_t202" style="position:absolute;left:0;text-align:left;margin-left:55.75pt;margin-top:-20.3pt;width:168.35pt;height:54.65pt;z-index:2516940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" filled="f">
                <v:textbox inset="0,0,0,0">
                  <w:txbxContent>
                    <w:p w:rsidR="00D01293" w:rsidRDefault="00364561">
                      <w:pPr>
                        <w:pStyle w:val="a3"/>
                        <w:spacing w:before="84"/>
                        <w:ind w:left="143"/>
                      </w:pPr>
                      <w:r>
                        <w:t xml:space="preserve">1 </w:t>
                      </w:r>
                      <w:r>
                        <w:t>应立案不立案，不够条件勉强立案；</w:t>
                      </w:r>
                    </w:p>
                    <w:p w:rsidR="00D01293" w:rsidRDefault="00364561">
                      <w:pPr>
                        <w:pStyle w:val="a3"/>
                        <w:numPr>
                          <w:ilvl w:val="0"/>
                          <w:numId w:val="2"/>
                        </w:numPr>
                        <w:tabs>
                          <w:tab w:val="left" w:pos="325"/>
                        </w:tabs>
                        <w:spacing w:before="9"/>
                        <w:ind w:hanging="182"/>
                      </w:pPr>
                      <w:r>
                        <w:t>向被举报者或被调查对象泄露信息；</w:t>
                      </w:r>
                    </w:p>
                    <w:p w:rsidR="00D01293" w:rsidRDefault="00364561">
                      <w:pPr>
                        <w:pStyle w:val="a3"/>
                        <w:numPr>
                          <w:ilvl w:val="0"/>
                          <w:numId w:val="2"/>
                        </w:numPr>
                        <w:tabs>
                          <w:tab w:val="left" w:pos="325"/>
                        </w:tabs>
                        <w:spacing w:before="9" w:line="249" w:lineRule="auto"/>
                        <w:ind w:left="143" w:right="1226" w:firstLine="0"/>
                      </w:pPr>
                      <w:r>
                        <w:rPr>
                          <w:spacing w:val="-2"/>
                        </w:rPr>
                        <w:t>超越职权，擅自销案。</w:t>
                      </w:r>
                      <w:r>
                        <w:t>风险等级：中</w:t>
                      </w:r>
                    </w:p>
                  </w:txbxContent>
                </v:textbox>
                <w10:wrap anchorx="page"/>
              </v:shape>
            </w:pict>
          </mc:Fallback>
        </mc:AlternateContent>
      </w:r>
      <w:r>
        <w:rPr>
          <w:rFonts w:ascii="仿宋" w:eastAsia="仿宋" w:hint="eastAsia"/>
          <w:position w:val="-4"/>
          <w:sz w:val="24"/>
        </w:rPr>
        <w:t>风险</w:t>
      </w:r>
      <w:r>
        <w:rPr>
          <w:rFonts w:ascii="仿宋" w:eastAsia="仿宋" w:hint="eastAsia"/>
          <w:position w:val="-4"/>
          <w:sz w:val="24"/>
        </w:rPr>
        <w:tab/>
      </w:r>
      <w:r>
        <w:rPr>
          <w:rFonts w:ascii="仿宋" w:eastAsia="仿宋" w:hint="eastAsia"/>
          <w:position w:val="-8"/>
          <w:sz w:val="24"/>
          <w:u w:val="single"/>
        </w:rPr>
        <w:t xml:space="preserve"> </w:t>
      </w:r>
      <w:r>
        <w:rPr>
          <w:rFonts w:ascii="仿宋" w:eastAsia="仿宋" w:hint="eastAsia"/>
          <w:sz w:val="24"/>
        </w:rPr>
        <w:t>防控措施</w:t>
      </w: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spacing w:before="5"/>
        <w:rPr>
          <w:rFonts w:ascii="仿宋"/>
          <w:sz w:val="16"/>
        </w:rPr>
      </w:pPr>
    </w:p>
    <w:p w:rsidR="00D01293" w:rsidRDefault="00364561">
      <w:pPr>
        <w:tabs>
          <w:tab w:val="left" w:pos="3064"/>
        </w:tabs>
        <w:spacing w:before="63"/>
        <w:ind w:left="416"/>
        <w:jc w:val="center"/>
        <w:rPr>
          <w:rFonts w:ascii="仿宋" w:eastAsia="仿宋"/>
          <w:sz w:val="24"/>
        </w:rPr>
      </w:pPr>
      <w:r>
        <w:rPr>
          <w:noProof/>
          <w:lang w:val="en-US" w:bidi="ar-SA"/>
        </w:rPr>
        <mc:AlternateContent>
          <mc:Choice Requires="wpg">
            <w:drawing>
              <wp:anchor distT="0" distB="0" distL="114300" distR="114300" simplePos="0" relativeHeight="251370496" behindDoc="1" locked="0" layoutInCell="1" allowOverlap="1">
                <wp:simplePos x="0" y="0"/>
                <wp:positionH relativeFrom="page">
                  <wp:posOffset>2840355</wp:posOffset>
                </wp:positionH>
                <wp:positionV relativeFrom="paragraph">
                  <wp:posOffset>188595</wp:posOffset>
                </wp:positionV>
                <wp:extent cx="555625" cy="76200"/>
                <wp:effectExtent l="635" t="0" r="15240" b="0"/>
                <wp:wrapNone/>
                <wp:docPr id="22" name="组合 18"/>
                <wp:cNvGraphicFramePr/>
                <a:graphic xmlns:a="http://schemas.openxmlformats.org/drawingml/2006/main">
                  <a:graphicData uri="http://schemas.microsoft.com/office/word/2010/wordprocessingGroup">
                    <wpg:wgp>
                      <wpg:cNvGrpSpPr/>
                      <wpg:grpSpPr>
                        <a:xfrm>
                          <a:off x="0" y="0"/>
                          <a:ext cx="555625" cy="76200"/>
                          <a:chOff x="4474" y="297"/>
                          <a:chExt cx="875" cy="120"/>
                        </a:xfrm>
                      </wpg:grpSpPr>
                      <wps:wsp>
                        <wps:cNvPr id="20" name="任意多边形 19"/>
                        <wps:cNvSpPr/>
                        <wps:spPr>
                          <a:xfrm>
                            <a:off x="4473" y="297"/>
                            <a:ext cx="120" cy="120"/>
                          </a:xfrm>
                          <a:custGeom>
                            <a:avLst/>
                            <a:gdLst/>
                            <a:ahLst/>
                            <a:cxnLst/>
                            <a:rect l="0" t="0" r="0" b="0"/>
                            <a:pathLst>
                              <a:path w="120" h="120">
                                <a:moveTo>
                                  <a:pt x="120" y="120"/>
                                </a:moveTo>
                                <a:lnTo>
                                  <a:pt x="0" y="60"/>
                                </a:lnTo>
                                <a:lnTo>
                                  <a:pt x="120" y="0"/>
                                </a:lnTo>
                                <a:lnTo>
                                  <a:pt x="120" y="120"/>
                                </a:lnTo>
                                <a:close/>
                              </a:path>
                            </a:pathLst>
                          </a:custGeom>
                          <a:solidFill>
                            <a:srgbClr val="000000"/>
                          </a:solidFill>
                          <a:ln>
                            <a:noFill/>
                          </a:ln>
                        </wps:spPr>
                        <wps:bodyPr upright="1"/>
                      </wps:wsp>
                      <wps:wsp>
                        <wps:cNvPr id="21" name="直线 20"/>
                        <wps:cNvCnPr/>
                        <wps:spPr>
                          <a:xfrm flipH="1">
                            <a:off x="4504" y="357"/>
                            <a:ext cx="845" cy="0"/>
                          </a:xfrm>
                          <a:prstGeom prst="line">
                            <a:avLst/>
                          </a:prstGeom>
                          <a:ln w="12700" cap="flat" cmpd="sng">
                            <a:solidFill>
                              <a:srgbClr val="000000"/>
                            </a:solidFill>
                            <a:prstDash val="solid"/>
                            <a:headEnd type="none" w="med" len="med"/>
                            <a:tailEnd type="none" w="med" len="med"/>
                          </a:ln>
                        </wps:spPr>
                        <wps:bodyPr/>
                      </wps:wsp>
                    </wpg:wgp>
                  </a:graphicData>
                </a:graphic>
              </wp:anchor>
            </w:drawing>
          </mc:Choice>
          <mc:Fallback>
            <w:pict>
              <v:group id="组合 18" o:spid="_x0000_s1026" style="position:absolute;left:0;text-align:left;margin-left:223.65pt;margin-top:14.85pt;width:43.75pt;height:6pt;z-index:-251945984;mso-position-horizontal-relative:page" coordorigin="4474,297" coordsize="87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">
                <v:shape id="任意多边形 19" o:spid="_x0000_s1027" style="position:absolute;left:4473;top:297;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rFr4A&#10;AADbAAAADwAAAGRycy9kb3ducmV2LnhtbERPzYrCMBC+L/gOYQRva+oPi1SjiOCiBw+rPsDQjG21&#10;mZRmtlaf3hwEjx/f/2LVuUq11ITSs4HRMAFFnHlbcm7gfNp+z0AFQbZYeSYDDwqwWva+Fphaf+c/&#10;ao+SqxjCIUUDhUidah2yghyGoa+JI3fxjUOJsMm1bfAew12lx0nyox2WHBsKrGlTUHY7/jsD0237&#10;1KPkQM/9hFh8JfnvVYwZ9Lv1HJRQJx/x272zBsZxffwSf4Be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Smaxa+AAAA2wAAAA8AAAAAAAAAAAAAAAAAmAIAAGRycy9kb3ducmV2&#10;LnhtbFBLBQYAAAAABAAEAPUAAACDAwAAAAA=&#10;" path="m120,120l,60,120,r,120xe" fillcolor="black" stroked="f">
                  <v:path arrowok="t" textboxrect="0,0,120,120"/>
                </v:shape>
                <v:line id="直线 20" o:spid="_x0000_s1028" style="position:absolute;flip:x;visibility:visible;mso-wrap-style:square" from="4504,357" to="5349,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Us8QAAADbAAAADwAAAGRycy9kb3ducmV2LnhtbESPS4vCMBSF9wP+h3AFN8OY1oVox1RE&#10;EERw4QPU3aW508c0N6WJtv57IwzM8nAeH2ex7E0tHtS60rKCeByBIM6sLjlXcD5tvmYgnEfWWFsm&#10;BU9ysEwHHwtMtO34QI+jz0UYYZeggsL7JpHSZQUZdGPbEAfvx7YGfZBtLnWLXRg3tZxE0VQaLDkQ&#10;CmxoXVD2e7ybAKnW+W1fUXaZX5pdN40/u+v1rtRo2K++QXjq/X/4r73VCiYxvL+EHy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5SzxAAAANsAAAAPAAAAAAAAAAAA&#10;AAAAAKECAABkcnMvZG93bnJldi54bWxQSwUGAAAAAAQABAD5AAAAkgMAAAAA&#10;" strokeweight="1pt"/>
                <w10:wrap anchorx="page"/>
              </v:group>
            </w:pict>
          </mc:Fallback>
        </mc:AlternateContent>
      </w:r>
      <w:r>
        <w:rPr>
          <w:noProof/>
          <w:lang w:val="en-US" w:bidi="ar-SA"/>
        </w:rPr>
        <mc:AlternateContent>
          <mc:Choice Requires="wpg">
            <w:drawing>
              <wp:anchor distT="0" distB="0" distL="114300" distR="114300" simplePos="0" relativeHeight="251374592" behindDoc="1" locked="0" layoutInCell="1" allowOverlap="1">
                <wp:simplePos x="0" y="0"/>
                <wp:positionH relativeFrom="page">
                  <wp:posOffset>4609465</wp:posOffset>
                </wp:positionH>
                <wp:positionV relativeFrom="paragraph">
                  <wp:posOffset>205740</wp:posOffset>
                </wp:positionV>
                <wp:extent cx="571500" cy="76200"/>
                <wp:effectExtent l="0" t="0" r="0" b="0"/>
                <wp:wrapNone/>
                <wp:docPr id="30" name="组合 21"/>
                <wp:cNvGraphicFramePr/>
                <a:graphic xmlns:a="http://schemas.openxmlformats.org/drawingml/2006/main">
                  <a:graphicData uri="http://schemas.microsoft.com/office/word/2010/wordprocessingGroup">
                    <wpg:wgp>
                      <wpg:cNvGrpSpPr/>
                      <wpg:grpSpPr>
                        <a:xfrm>
                          <a:off x="0" y="0"/>
                          <a:ext cx="571500" cy="76200"/>
                          <a:chOff x="7259" y="324"/>
                          <a:chExt cx="900" cy="120"/>
                        </a:xfrm>
                      </wpg:grpSpPr>
                      <wps:wsp>
                        <wps:cNvPr id="28" name="任意多边形 22"/>
                        <wps:cNvSpPr/>
                        <wps:spPr>
                          <a:xfrm>
                            <a:off x="8039" y="324"/>
                            <a:ext cx="120" cy="120"/>
                          </a:xfrm>
                          <a:custGeom>
                            <a:avLst/>
                            <a:gdLst/>
                            <a:ahLst/>
                            <a:cxnLst/>
                            <a:rect l="0" t="0" r="0" b="0"/>
                            <a:pathLst>
                              <a:path w="120" h="120">
                                <a:moveTo>
                                  <a:pt x="0" y="120"/>
                                </a:moveTo>
                                <a:lnTo>
                                  <a:pt x="0" y="0"/>
                                </a:lnTo>
                                <a:lnTo>
                                  <a:pt x="120" y="60"/>
                                </a:lnTo>
                                <a:lnTo>
                                  <a:pt x="0" y="120"/>
                                </a:lnTo>
                                <a:close/>
                              </a:path>
                            </a:pathLst>
                          </a:custGeom>
                          <a:solidFill>
                            <a:srgbClr val="000000"/>
                          </a:solidFill>
                          <a:ln>
                            <a:noFill/>
                          </a:ln>
                        </wps:spPr>
                        <wps:bodyPr upright="1"/>
                      </wps:wsp>
                      <wps:wsp>
                        <wps:cNvPr id="29" name="直线 23"/>
                        <wps:cNvCnPr/>
                        <wps:spPr>
                          <a:xfrm>
                            <a:off x="7259" y="384"/>
                            <a:ext cx="870" cy="0"/>
                          </a:xfrm>
                          <a:prstGeom prst="line">
                            <a:avLst/>
                          </a:prstGeom>
                          <a:ln w="12700" cap="flat" cmpd="sng">
                            <a:solidFill>
                              <a:srgbClr val="000000"/>
                            </a:solidFill>
                            <a:prstDash val="solid"/>
                            <a:headEnd type="none" w="med" len="med"/>
                            <a:tailEnd type="none" w="med" len="med"/>
                          </a:ln>
                        </wps:spPr>
                        <wps:bodyPr/>
                      </wps:wsp>
                    </wpg:wgp>
                  </a:graphicData>
                </a:graphic>
              </wp:anchor>
            </w:drawing>
          </mc:Choice>
          <mc:Fallback>
            <w:pict>
              <v:group id="组合 21" o:spid="_x0000_s1026" style="position:absolute;left:0;text-align:left;margin-left:362.95pt;margin-top:16.2pt;width:45pt;height:6pt;z-index:-251941888;mso-position-horizontal-relative:page" coordorigin="7259,324" coordsize="90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">
                <v:shape id="任意多边形 22" o:spid="_x0000_s1027" style="position:absolute;left:8039;top:324;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nEL4A&#10;AADbAAAADwAAAGRycy9kb3ducmV2LnhtbERPzYrCMBC+L/gOYQRva+oPi1SjiOCiBw+rPsDQjG21&#10;mZRmtlaf3hwEjx/f/2LVuUq11ITSs4HRMAFFnHlbcm7gfNp+z0AFQbZYeSYDDwqwWva+Fphaf+c/&#10;ao+SqxjCIUUDhUidah2yghyGoa+JI3fxjUOJsMm1bfAew12lx0nyox2WHBsKrGlTUHY7/jsD0237&#10;1KPkQM/9hFh8JfnvVYwZ9Lv1HJRQJx/x272zBsZxbPwSf4Be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QZxC+AAAA2wAAAA8AAAAAAAAAAAAAAAAAmAIAAGRycy9kb3ducmV2&#10;LnhtbFBLBQYAAAAABAAEAPUAAACDAwAAAAA=&#10;" path="m,120l,,120,60,,120xe" fillcolor="black" stroked="f">
                  <v:path arrowok="t" textboxrect="0,0,120,120"/>
                </v:shape>
                <v:line id="直线 23" o:spid="_x0000_s1028" style="position:absolute;visibility:visible;mso-wrap-style:square" from="7259,384" to="8129,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iFaMQAAADbAAAADwAAAGRycy9kb3ducmV2LnhtbESPzW7CMBCE70h9B2sr9UYcOFSQ4kRV&#10;f6SiHhDQB1jiJQ7E68h2Ie3TYyQkjqOZ+UazqAbbiRP50DpWMMlyEMS10y03Cn62n+MZiBCRNXaO&#10;ScEfBajKh9ECC+3OvKbTJjYiQTgUqMDE2BdShtqQxZC5njh5e+ctxiR9I7XHc4LbTk7z/FlabDkt&#10;GOzpzVB93PxaBUu/+z5O/hsjd7z0H93qfR7sQamnx+H1BUSkId7Dt/aXVjCdw/VL+gGy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CIVoxAAAANsAAAAPAAAAAAAAAAAA&#10;AAAAAKECAABkcnMvZG93bnJldi54bWxQSwUGAAAAAAQABAD5AAAAkgMAAAAA&#10;" strokeweight="1pt"/>
                <w10:wrap anchorx="page"/>
              </v:group>
            </w:pict>
          </mc:Fallback>
        </mc:AlternateContent>
      </w:r>
      <w:r>
        <w:rPr>
          <w:noProof/>
          <w:lang w:val="en-US" w:bidi="ar-SA"/>
        </w:rPr>
        <mc:AlternateContent>
          <mc:Choice Requires="wps">
            <w:drawing>
              <wp:anchor distT="0" distB="0" distL="114300" distR="114300" simplePos="0" relativeHeight="251389952" behindDoc="1" locked="0" layoutInCell="1" allowOverlap="1">
                <wp:simplePos x="0" y="0"/>
                <wp:positionH relativeFrom="page">
                  <wp:posOffset>3409950</wp:posOffset>
                </wp:positionH>
                <wp:positionV relativeFrom="paragraph">
                  <wp:posOffset>23495</wp:posOffset>
                </wp:positionV>
                <wp:extent cx="1143000" cy="397510"/>
                <wp:effectExtent l="4445" t="4445" r="14605" b="17145"/>
                <wp:wrapNone/>
                <wp:docPr id="39" name="文本框 24"/>
                <wp:cNvGraphicFramePr/>
                <a:graphic xmlns:a="http://schemas.openxmlformats.org/drawingml/2006/main">
                  <a:graphicData uri="http://schemas.microsoft.com/office/word/2010/wordprocessingShape">
                    <wps:wsp>
                      <wps:cNvSpPr txBox="1"/>
                      <wps:spPr>
                        <a:xfrm>
                          <a:off x="0" y="0"/>
                          <a:ext cx="1143000" cy="39751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spacing w:before="120"/>
                              <w:ind w:left="632" w:right="632"/>
                              <w:jc w:val="center"/>
                              <w:rPr>
                                <w:sz w:val="24"/>
                              </w:rPr>
                            </w:pPr>
                            <w:r>
                              <w:rPr>
                                <w:sz w:val="24"/>
                              </w:rPr>
                              <w:t>调查</w:t>
                            </w:r>
                          </w:p>
                        </w:txbxContent>
                      </wps:txbx>
                      <wps:bodyPr lIns="0" tIns="0" rIns="0" bIns="0" upright="1"/>
                    </wps:wsp>
                  </a:graphicData>
                </a:graphic>
              </wp:anchor>
            </w:drawing>
          </mc:Choice>
          <mc:Fallback>
            <w:pict>
              <v:shape id="文本框 24" o:spid="_x0000_s1030" type="#_x0000_t202" style="position:absolute;left:0;text-align:left;margin-left:268.5pt;margin-top:1.85pt;width:90pt;height:31.3pt;z-index:-25192652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" filled="f">
                <v:textbox inset="0,0,0,0">
                  <w:txbxContent>
                    <w:p w:rsidR="00D01293" w:rsidRDefault="00364561">
                      <w:pPr>
                        <w:spacing w:before="120"/>
                        <w:ind w:left="632" w:right="632"/>
                        <w:jc w:val="center"/>
                        <w:rPr>
                          <w:sz w:val="24"/>
                        </w:rPr>
                      </w:pPr>
                      <w:r>
                        <w:rPr>
                          <w:sz w:val="24"/>
                        </w:rPr>
                        <w:t>调查</w:t>
                      </w:r>
                    </w:p>
                  </w:txbxContent>
                </v:textbox>
                <w10:wrap anchorx="page"/>
              </v:shape>
            </w:pict>
          </mc:Fallback>
        </mc:AlternateContent>
      </w:r>
      <w:r>
        <w:rPr>
          <w:noProof/>
          <w:lang w:val="en-US" w:bidi="ar-SA"/>
        </w:rPr>
        <mc:AlternateContent>
          <mc:Choice Requires="wps">
            <w:drawing>
              <wp:anchor distT="0" distB="0" distL="114300" distR="114300" simplePos="0" relativeHeight="251691008" behindDoc="0" locked="0" layoutInCell="1" allowOverlap="1">
                <wp:simplePos x="0" y="0"/>
                <wp:positionH relativeFrom="page">
                  <wp:posOffset>708660</wp:posOffset>
                </wp:positionH>
                <wp:positionV relativeFrom="paragraph">
                  <wp:posOffset>-535305</wp:posOffset>
                </wp:positionV>
                <wp:extent cx="2103755" cy="1485900"/>
                <wp:effectExtent l="4445" t="4445" r="6350" b="14605"/>
                <wp:wrapNone/>
                <wp:docPr id="74" name="文本框 25"/>
                <wp:cNvGraphicFramePr/>
                <a:graphic xmlns:a="http://schemas.openxmlformats.org/drawingml/2006/main">
                  <a:graphicData uri="http://schemas.microsoft.com/office/word/2010/wordprocessingShape">
                    <wps:wsp>
                      <wps:cNvSpPr txBox="1"/>
                      <wps:spPr>
                        <a:xfrm>
                          <a:off x="0" y="0"/>
                          <a:ext cx="2103755" cy="148590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3"/>
                              </w:numPr>
                              <w:tabs>
                                <w:tab w:val="left" w:pos="325"/>
                              </w:tabs>
                              <w:spacing w:before="84" w:line="249" w:lineRule="auto"/>
                              <w:ind w:left="143" w:right="111" w:firstLine="0"/>
                              <w:jc w:val="both"/>
                            </w:pPr>
                            <w:r>
                              <w:rPr>
                                <w:spacing w:val="-3"/>
                              </w:rPr>
                              <w:t>调查取证时接受请托，不按规定组织</w:t>
                            </w:r>
                            <w:r>
                              <w:rPr>
                                <w:spacing w:val="2"/>
                              </w:rPr>
                              <w:t>调查，调查对象或方案带</w:t>
                            </w:r>
                            <w:proofErr w:type="gramStart"/>
                            <w:r>
                              <w:rPr>
                                <w:spacing w:val="2"/>
                              </w:rPr>
                              <w:t>有倾</w:t>
                            </w:r>
                            <w:proofErr w:type="gramEnd"/>
                            <w:r>
                              <w:rPr>
                                <w:spacing w:val="2"/>
                              </w:rPr>
                              <w:t>向性</w:t>
                            </w:r>
                            <w:r>
                              <w:rPr>
                                <w:spacing w:val="2"/>
                              </w:rPr>
                              <w:t>,</w:t>
                            </w:r>
                            <w:r>
                              <w:rPr>
                                <w:spacing w:val="2"/>
                              </w:rPr>
                              <w:t>办理人情案；</w:t>
                            </w:r>
                          </w:p>
                          <w:p w:rsidR="00D01293" w:rsidRDefault="00364561">
                            <w:pPr>
                              <w:pStyle w:val="a3"/>
                              <w:numPr>
                                <w:ilvl w:val="0"/>
                                <w:numId w:val="3"/>
                              </w:numPr>
                              <w:tabs>
                                <w:tab w:val="left" w:pos="325"/>
                              </w:tabs>
                              <w:spacing w:line="249" w:lineRule="auto"/>
                              <w:ind w:left="143" w:right="93" w:firstLine="0"/>
                            </w:pPr>
                            <w:r>
                              <w:rPr>
                                <w:spacing w:val="-2"/>
                              </w:rPr>
                              <w:t>伪造、丢失、损毁、不按规定取证，</w:t>
                            </w:r>
                            <w:r>
                              <w:rPr>
                                <w:spacing w:val="-2"/>
                              </w:rPr>
                              <w:t xml:space="preserve"> </w:t>
                            </w:r>
                            <w:r>
                              <w:t>导致案件调查无法正常进行；</w:t>
                            </w:r>
                          </w:p>
                          <w:p w:rsidR="00D01293" w:rsidRDefault="00364561">
                            <w:pPr>
                              <w:pStyle w:val="a3"/>
                              <w:numPr>
                                <w:ilvl w:val="0"/>
                                <w:numId w:val="3"/>
                              </w:numPr>
                              <w:tabs>
                                <w:tab w:val="left" w:pos="325"/>
                              </w:tabs>
                              <w:spacing w:line="249" w:lineRule="auto"/>
                              <w:ind w:left="143" w:right="111" w:firstLine="0"/>
                              <w:jc w:val="both"/>
                            </w:pPr>
                            <w:r>
                              <w:rPr>
                                <w:spacing w:val="-4"/>
                              </w:rPr>
                              <w:t>回避或隐瞒调查信息，隐报、擅改调</w:t>
                            </w:r>
                            <w:r>
                              <w:rPr>
                                <w:spacing w:val="2"/>
                              </w:rPr>
                              <w:t>查结果</w:t>
                            </w:r>
                            <w:r>
                              <w:rPr>
                                <w:spacing w:val="2"/>
                              </w:rPr>
                              <w:t>,</w:t>
                            </w:r>
                            <w:r>
                              <w:rPr>
                                <w:spacing w:val="2"/>
                              </w:rPr>
                              <w:t>重要情况</w:t>
                            </w:r>
                            <w:proofErr w:type="gramStart"/>
                            <w:r>
                              <w:rPr>
                                <w:spacing w:val="2"/>
                              </w:rPr>
                              <w:t>不</w:t>
                            </w:r>
                            <w:proofErr w:type="gramEnd"/>
                            <w:r>
                              <w:rPr>
                                <w:spacing w:val="2"/>
                              </w:rPr>
                              <w:t>如实向分管领导汇报。</w:t>
                            </w:r>
                          </w:p>
                          <w:p w:rsidR="00D01293" w:rsidRDefault="00364561">
                            <w:pPr>
                              <w:pStyle w:val="a3"/>
                              <w:spacing w:before="1"/>
                              <w:ind w:left="143"/>
                            </w:pPr>
                            <w:r>
                              <w:t>风险等级：高</w:t>
                            </w:r>
                          </w:p>
                        </w:txbxContent>
                      </wps:txbx>
                      <wps:bodyPr lIns="0" tIns="0" rIns="0" bIns="0" upright="1"/>
                    </wps:wsp>
                  </a:graphicData>
                </a:graphic>
              </wp:anchor>
            </w:drawing>
          </mc:Choice>
          <mc:Fallback>
            <w:pict>
              <v:shape id="文本框 25" o:spid="_x0000_s1031" type="#_x0000_t202" style="position:absolute;left:0;text-align:left;margin-left:55.8pt;margin-top:-42.15pt;width:165.65pt;height:117pt;z-index:25169100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" filled="f">
                <v:textbox inset="0,0,0,0">
                  <w:txbxContent>
                    <w:p w:rsidR="00D01293" w:rsidRDefault="00364561">
                      <w:pPr>
                        <w:pStyle w:val="a3"/>
                        <w:numPr>
                          <w:ilvl w:val="0"/>
                          <w:numId w:val="3"/>
                        </w:numPr>
                        <w:tabs>
                          <w:tab w:val="left" w:pos="325"/>
                        </w:tabs>
                        <w:spacing w:before="84" w:line="249" w:lineRule="auto"/>
                        <w:ind w:left="143" w:right="111" w:firstLine="0"/>
                        <w:jc w:val="both"/>
                      </w:pPr>
                      <w:r>
                        <w:rPr>
                          <w:spacing w:val="-3"/>
                        </w:rPr>
                        <w:t>调查取证时接受请托，不按规定组织</w:t>
                      </w:r>
                      <w:r>
                        <w:rPr>
                          <w:spacing w:val="2"/>
                        </w:rPr>
                        <w:t>调查，调查对象或方案带</w:t>
                      </w:r>
                      <w:proofErr w:type="gramStart"/>
                      <w:r>
                        <w:rPr>
                          <w:spacing w:val="2"/>
                        </w:rPr>
                        <w:t>有倾</w:t>
                      </w:r>
                      <w:proofErr w:type="gramEnd"/>
                      <w:r>
                        <w:rPr>
                          <w:spacing w:val="2"/>
                        </w:rPr>
                        <w:t>向性</w:t>
                      </w:r>
                      <w:r>
                        <w:rPr>
                          <w:spacing w:val="2"/>
                        </w:rPr>
                        <w:t>,</w:t>
                      </w:r>
                      <w:r>
                        <w:rPr>
                          <w:spacing w:val="2"/>
                        </w:rPr>
                        <w:t>办理人情案；</w:t>
                      </w:r>
                    </w:p>
                    <w:p w:rsidR="00D01293" w:rsidRDefault="00364561">
                      <w:pPr>
                        <w:pStyle w:val="a3"/>
                        <w:numPr>
                          <w:ilvl w:val="0"/>
                          <w:numId w:val="3"/>
                        </w:numPr>
                        <w:tabs>
                          <w:tab w:val="left" w:pos="325"/>
                        </w:tabs>
                        <w:spacing w:line="249" w:lineRule="auto"/>
                        <w:ind w:left="143" w:right="93" w:firstLine="0"/>
                      </w:pPr>
                      <w:r>
                        <w:rPr>
                          <w:spacing w:val="-2"/>
                        </w:rPr>
                        <w:t>伪造、丢失、损毁、不按规定取证，</w:t>
                      </w:r>
                      <w:r>
                        <w:rPr>
                          <w:spacing w:val="-2"/>
                        </w:rPr>
                        <w:t xml:space="preserve"> </w:t>
                      </w:r>
                      <w:r>
                        <w:t>导致案件调查无法正常进行；</w:t>
                      </w:r>
                    </w:p>
                    <w:p w:rsidR="00D01293" w:rsidRDefault="00364561">
                      <w:pPr>
                        <w:pStyle w:val="a3"/>
                        <w:numPr>
                          <w:ilvl w:val="0"/>
                          <w:numId w:val="3"/>
                        </w:numPr>
                        <w:tabs>
                          <w:tab w:val="left" w:pos="325"/>
                        </w:tabs>
                        <w:spacing w:line="249" w:lineRule="auto"/>
                        <w:ind w:left="143" w:right="111" w:firstLine="0"/>
                        <w:jc w:val="both"/>
                      </w:pPr>
                      <w:r>
                        <w:rPr>
                          <w:spacing w:val="-4"/>
                        </w:rPr>
                        <w:t>回避或隐瞒调查信息，隐报、擅改调</w:t>
                      </w:r>
                      <w:r>
                        <w:rPr>
                          <w:spacing w:val="2"/>
                        </w:rPr>
                        <w:t>查结果</w:t>
                      </w:r>
                      <w:r>
                        <w:rPr>
                          <w:spacing w:val="2"/>
                        </w:rPr>
                        <w:t>,</w:t>
                      </w:r>
                      <w:r>
                        <w:rPr>
                          <w:spacing w:val="2"/>
                        </w:rPr>
                        <w:t>重要情况</w:t>
                      </w:r>
                      <w:proofErr w:type="gramStart"/>
                      <w:r>
                        <w:rPr>
                          <w:spacing w:val="2"/>
                        </w:rPr>
                        <w:t>不</w:t>
                      </w:r>
                      <w:proofErr w:type="gramEnd"/>
                      <w:r>
                        <w:rPr>
                          <w:spacing w:val="2"/>
                        </w:rPr>
                        <w:t>如实向分管领导汇报。</w:t>
                      </w:r>
                    </w:p>
                    <w:p w:rsidR="00D01293" w:rsidRDefault="00364561">
                      <w:pPr>
                        <w:pStyle w:val="a3"/>
                        <w:spacing w:before="1"/>
                        <w:ind w:left="143"/>
                      </w:pPr>
                      <w:r>
                        <w:t>风险等级：高</w:t>
                      </w:r>
                    </w:p>
                  </w:txbxContent>
                </v:textbox>
                <w10:wrap anchorx="page"/>
              </v:shape>
            </w:pict>
          </mc:Fallback>
        </mc:AlternateContent>
      </w:r>
      <w:r>
        <w:rPr>
          <w:noProof/>
          <w:lang w:val="en-US" w:bidi="ar-SA"/>
        </w:rPr>
        <mc:AlternateContent>
          <mc:Choice Requires="wps">
            <w:drawing>
              <wp:anchor distT="0" distB="0" distL="114300" distR="114300" simplePos="0" relativeHeight="251700224" behindDoc="0" locked="0" layoutInCell="1" allowOverlap="1">
                <wp:simplePos x="0" y="0"/>
                <wp:positionH relativeFrom="page">
                  <wp:posOffset>5207000</wp:posOffset>
                </wp:positionH>
                <wp:positionV relativeFrom="paragraph">
                  <wp:posOffset>-285750</wp:posOffset>
                </wp:positionV>
                <wp:extent cx="1950085" cy="1322705"/>
                <wp:effectExtent l="4445" t="4445" r="7620" b="6350"/>
                <wp:wrapNone/>
                <wp:docPr id="81" name="文本框 26"/>
                <wp:cNvGraphicFramePr/>
                <a:graphic xmlns:a="http://schemas.openxmlformats.org/drawingml/2006/main">
                  <a:graphicData uri="http://schemas.microsoft.com/office/word/2010/wordprocessingShape">
                    <wps:wsp>
                      <wps:cNvSpPr txBox="1"/>
                      <wps:spPr>
                        <a:xfrm>
                          <a:off x="0" y="0"/>
                          <a:ext cx="1950085" cy="132270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4"/>
                              </w:numPr>
                              <w:tabs>
                                <w:tab w:val="left" w:pos="325"/>
                              </w:tabs>
                              <w:spacing w:before="84" w:line="249" w:lineRule="auto"/>
                              <w:ind w:right="142" w:firstLine="0"/>
                            </w:pPr>
                            <w:r>
                              <w:rPr>
                                <w:spacing w:val="3"/>
                              </w:rPr>
                              <w:t>现场调查必须两人以上，并实行</w:t>
                            </w:r>
                            <w:r>
                              <w:t>回避制度；</w:t>
                            </w:r>
                          </w:p>
                          <w:p w:rsidR="00D01293" w:rsidRDefault="00364561">
                            <w:pPr>
                              <w:pStyle w:val="a3"/>
                              <w:numPr>
                                <w:ilvl w:val="0"/>
                                <w:numId w:val="4"/>
                              </w:numPr>
                              <w:tabs>
                                <w:tab w:val="left" w:pos="325"/>
                              </w:tabs>
                              <w:spacing w:line="249" w:lineRule="auto"/>
                              <w:ind w:right="142" w:firstLine="0"/>
                            </w:pPr>
                            <w:r>
                              <w:rPr>
                                <w:spacing w:val="3"/>
                              </w:rPr>
                              <w:t>调查取证可采取现场录音、录像</w:t>
                            </w:r>
                            <w:r>
                              <w:t>等技术手段；</w:t>
                            </w:r>
                          </w:p>
                          <w:p w:rsidR="00D01293" w:rsidRDefault="00364561">
                            <w:pPr>
                              <w:pStyle w:val="a3"/>
                              <w:numPr>
                                <w:ilvl w:val="0"/>
                                <w:numId w:val="4"/>
                              </w:numPr>
                              <w:tabs>
                                <w:tab w:val="left" w:pos="325"/>
                              </w:tabs>
                              <w:spacing w:line="249" w:lineRule="auto"/>
                              <w:ind w:right="142" w:firstLine="0"/>
                              <w:jc w:val="both"/>
                            </w:pPr>
                            <w:r>
                              <w:rPr>
                                <w:spacing w:val="3"/>
                              </w:rPr>
                              <w:t>按规定程序组织开展调查，调查方案、人员组织集体研究，定期向分管领导汇报。</w:t>
                            </w:r>
                          </w:p>
                          <w:p w:rsidR="00D01293" w:rsidRDefault="00364561">
                            <w:pPr>
                              <w:pStyle w:val="a3"/>
                              <w:spacing w:before="1"/>
                              <w:ind w:left="144"/>
                            </w:pPr>
                            <w:r>
                              <w:t>责任人：袁文书</w:t>
                            </w:r>
                          </w:p>
                        </w:txbxContent>
                      </wps:txbx>
                      <wps:bodyPr lIns="0" tIns="0" rIns="0" bIns="0" upright="1"/>
                    </wps:wsp>
                  </a:graphicData>
                </a:graphic>
              </wp:anchor>
            </w:drawing>
          </mc:Choice>
          <mc:Fallback>
            <w:pict>
              <v:shape id="文本框 26" o:spid="_x0000_s1032" type="#_x0000_t202" style="position:absolute;left:0;text-align:left;margin-left:410pt;margin-top:-22.5pt;width:153.55pt;height:104.15pt;z-index:2517002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" filled="f">
                <v:textbox inset="0,0,0,0">
                  <w:txbxContent>
                    <w:p w:rsidR="00D01293" w:rsidRDefault="00364561">
                      <w:pPr>
                        <w:pStyle w:val="a3"/>
                        <w:numPr>
                          <w:ilvl w:val="0"/>
                          <w:numId w:val="4"/>
                        </w:numPr>
                        <w:tabs>
                          <w:tab w:val="left" w:pos="325"/>
                        </w:tabs>
                        <w:spacing w:before="84" w:line="249" w:lineRule="auto"/>
                        <w:ind w:right="142" w:firstLine="0"/>
                      </w:pPr>
                      <w:r>
                        <w:rPr>
                          <w:spacing w:val="3"/>
                        </w:rPr>
                        <w:t>现场调查必须两人以上，并实行</w:t>
                      </w:r>
                      <w:r>
                        <w:t>回避制度；</w:t>
                      </w:r>
                    </w:p>
                    <w:p w:rsidR="00D01293" w:rsidRDefault="00364561">
                      <w:pPr>
                        <w:pStyle w:val="a3"/>
                        <w:numPr>
                          <w:ilvl w:val="0"/>
                          <w:numId w:val="4"/>
                        </w:numPr>
                        <w:tabs>
                          <w:tab w:val="left" w:pos="325"/>
                        </w:tabs>
                        <w:spacing w:line="249" w:lineRule="auto"/>
                        <w:ind w:right="142" w:firstLine="0"/>
                      </w:pPr>
                      <w:r>
                        <w:rPr>
                          <w:spacing w:val="3"/>
                        </w:rPr>
                        <w:t>调查取证可采取现场录音、录像</w:t>
                      </w:r>
                      <w:r>
                        <w:t>等技术手段；</w:t>
                      </w:r>
                    </w:p>
                    <w:p w:rsidR="00D01293" w:rsidRDefault="00364561">
                      <w:pPr>
                        <w:pStyle w:val="a3"/>
                        <w:numPr>
                          <w:ilvl w:val="0"/>
                          <w:numId w:val="4"/>
                        </w:numPr>
                        <w:tabs>
                          <w:tab w:val="left" w:pos="325"/>
                        </w:tabs>
                        <w:spacing w:line="249" w:lineRule="auto"/>
                        <w:ind w:right="142" w:firstLine="0"/>
                        <w:jc w:val="both"/>
                      </w:pPr>
                      <w:r>
                        <w:rPr>
                          <w:spacing w:val="3"/>
                        </w:rPr>
                        <w:t>按规定程序组织开展调查，调查方案、人员组织集体研究，定期向分管领导汇报。</w:t>
                      </w:r>
                    </w:p>
                    <w:p w:rsidR="00D01293" w:rsidRDefault="00364561">
                      <w:pPr>
                        <w:pStyle w:val="a3"/>
                        <w:spacing w:before="1"/>
                        <w:ind w:left="144"/>
                      </w:pPr>
                      <w:r>
                        <w:t>责任人：袁文书</w:t>
                      </w:r>
                    </w:p>
                  </w:txbxContent>
                </v:textbox>
                <w10:wrap anchorx="page"/>
              </v:shape>
            </w:pict>
          </mc:Fallback>
        </mc:AlternateContent>
      </w:r>
      <w:r>
        <w:rPr>
          <w:rFonts w:ascii="仿宋" w:eastAsia="仿宋" w:hint="eastAsia"/>
          <w:position w:val="1"/>
          <w:sz w:val="24"/>
        </w:rPr>
        <w:t>风险点</w:t>
      </w:r>
      <w:r>
        <w:rPr>
          <w:rFonts w:ascii="仿宋" w:eastAsia="仿宋" w:hint="eastAsia"/>
          <w:position w:val="1"/>
          <w:sz w:val="24"/>
        </w:rPr>
        <w:tab/>
      </w:r>
      <w:r>
        <w:rPr>
          <w:rFonts w:ascii="仿宋" w:eastAsia="仿宋" w:hint="eastAsia"/>
          <w:sz w:val="24"/>
        </w:rPr>
        <w:t>防控措施</w:t>
      </w: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rPr>
          <w:rFonts w:ascii="仿宋"/>
          <w:sz w:val="20"/>
        </w:rPr>
        <w:sectPr w:rsidR="00D01293">
          <w:type w:val="continuous"/>
          <w:pgSz w:w="11910" w:h="16840"/>
          <w:pgMar w:top="1280" w:right="520" w:bottom="280" w:left="1000" w:header="720" w:footer="720" w:gutter="0"/>
          <w:cols w:space="720"/>
        </w:sectPr>
      </w:pPr>
    </w:p>
    <w:p w:rsidR="00D01293" w:rsidRDefault="00D01293">
      <w:pPr>
        <w:pStyle w:val="a3"/>
        <w:spacing w:before="7"/>
        <w:rPr>
          <w:rFonts w:ascii="仿宋"/>
          <w:sz w:val="17"/>
        </w:rPr>
      </w:pPr>
    </w:p>
    <w:p w:rsidR="00D01293" w:rsidRDefault="00364561">
      <w:pPr>
        <w:jc w:val="right"/>
        <w:rPr>
          <w:rFonts w:ascii="仿宋" w:eastAsia="仿宋"/>
          <w:sz w:val="24"/>
        </w:rPr>
      </w:pPr>
      <w:r>
        <w:rPr>
          <w:noProof/>
          <w:lang w:val="en-US" w:bidi="ar-SA"/>
        </w:rPr>
        <mc:AlternateContent>
          <mc:Choice Requires="wps">
            <w:drawing>
              <wp:anchor distT="0" distB="0" distL="114300" distR="114300" simplePos="0" relativeHeight="251688960" behindDoc="0" locked="0" layoutInCell="1" allowOverlap="1">
                <wp:simplePos x="0" y="0"/>
                <wp:positionH relativeFrom="page">
                  <wp:posOffset>765175</wp:posOffset>
                </wp:positionH>
                <wp:positionV relativeFrom="paragraph">
                  <wp:posOffset>-109855</wp:posOffset>
                </wp:positionV>
                <wp:extent cx="2047240" cy="761365"/>
                <wp:effectExtent l="4445" t="4445" r="5715" b="15240"/>
                <wp:wrapNone/>
                <wp:docPr id="73" name="文本框 27"/>
                <wp:cNvGraphicFramePr/>
                <a:graphic xmlns:a="http://schemas.openxmlformats.org/drawingml/2006/main">
                  <a:graphicData uri="http://schemas.microsoft.com/office/word/2010/wordprocessingShape">
                    <wps:wsp>
                      <wps:cNvSpPr txBox="1"/>
                      <wps:spPr>
                        <a:xfrm>
                          <a:off x="0" y="0"/>
                          <a:ext cx="2047240" cy="76136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5"/>
                              </w:numPr>
                              <w:tabs>
                                <w:tab w:val="left" w:pos="325"/>
                              </w:tabs>
                              <w:spacing w:before="112"/>
                              <w:ind w:hanging="182"/>
                            </w:pPr>
                            <w:r>
                              <w:t>擅自降低审查标准；</w:t>
                            </w:r>
                          </w:p>
                          <w:p w:rsidR="00D01293" w:rsidRDefault="00364561">
                            <w:pPr>
                              <w:pStyle w:val="a3"/>
                              <w:numPr>
                                <w:ilvl w:val="0"/>
                                <w:numId w:val="5"/>
                              </w:numPr>
                              <w:tabs>
                                <w:tab w:val="left" w:pos="325"/>
                              </w:tabs>
                              <w:spacing w:before="9"/>
                              <w:ind w:hanging="182"/>
                            </w:pPr>
                            <w:r>
                              <w:t>无原因超时办理；</w:t>
                            </w:r>
                          </w:p>
                          <w:p w:rsidR="00D01293" w:rsidRDefault="00364561">
                            <w:pPr>
                              <w:pStyle w:val="a3"/>
                              <w:numPr>
                                <w:ilvl w:val="0"/>
                                <w:numId w:val="5"/>
                              </w:numPr>
                              <w:tabs>
                                <w:tab w:val="left" w:pos="325"/>
                              </w:tabs>
                              <w:spacing w:before="9" w:line="249" w:lineRule="auto"/>
                              <w:ind w:left="143" w:right="1264" w:firstLine="0"/>
                            </w:pPr>
                            <w:r>
                              <w:rPr>
                                <w:spacing w:val="-2"/>
                              </w:rPr>
                              <w:t>擅自改变审查结论。</w:t>
                            </w:r>
                            <w:r>
                              <w:t>风险等级：低</w:t>
                            </w:r>
                          </w:p>
                        </w:txbxContent>
                      </wps:txbx>
                      <wps:bodyPr lIns="0" tIns="0" rIns="0" bIns="0" upright="1"/>
                    </wps:wsp>
                  </a:graphicData>
                </a:graphic>
              </wp:anchor>
            </w:drawing>
          </mc:Choice>
          <mc:Fallback>
            <w:pict>
              <v:shape id="文本框 27" o:spid="_x0000_s1033" type="#_x0000_t202" style="position:absolute;left:0;text-align:left;margin-left:60.25pt;margin-top:-8.65pt;width:161.2pt;height:59.95pt;z-index:2516889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" filled="f">
                <v:textbox inset="0,0,0,0">
                  <w:txbxContent>
                    <w:p w:rsidR="00D01293" w:rsidRDefault="00364561">
                      <w:pPr>
                        <w:pStyle w:val="a3"/>
                        <w:numPr>
                          <w:ilvl w:val="0"/>
                          <w:numId w:val="5"/>
                        </w:numPr>
                        <w:tabs>
                          <w:tab w:val="left" w:pos="325"/>
                        </w:tabs>
                        <w:spacing w:before="112"/>
                        <w:ind w:hanging="182"/>
                      </w:pPr>
                      <w:r>
                        <w:t>擅自降低审查标准；</w:t>
                      </w:r>
                    </w:p>
                    <w:p w:rsidR="00D01293" w:rsidRDefault="00364561">
                      <w:pPr>
                        <w:pStyle w:val="a3"/>
                        <w:numPr>
                          <w:ilvl w:val="0"/>
                          <w:numId w:val="5"/>
                        </w:numPr>
                        <w:tabs>
                          <w:tab w:val="left" w:pos="325"/>
                        </w:tabs>
                        <w:spacing w:before="9"/>
                        <w:ind w:hanging="182"/>
                      </w:pPr>
                      <w:r>
                        <w:t>无原因超时办理；</w:t>
                      </w:r>
                    </w:p>
                    <w:p w:rsidR="00D01293" w:rsidRDefault="00364561">
                      <w:pPr>
                        <w:pStyle w:val="a3"/>
                        <w:numPr>
                          <w:ilvl w:val="0"/>
                          <w:numId w:val="5"/>
                        </w:numPr>
                        <w:tabs>
                          <w:tab w:val="left" w:pos="325"/>
                        </w:tabs>
                        <w:spacing w:before="9" w:line="249" w:lineRule="auto"/>
                        <w:ind w:left="143" w:right="1264" w:firstLine="0"/>
                      </w:pPr>
                      <w:r>
                        <w:rPr>
                          <w:spacing w:val="-2"/>
                        </w:rPr>
                        <w:t>擅自改变审查结论。</w:t>
                      </w:r>
                      <w:r>
                        <w:t>风险等级：低</w:t>
                      </w:r>
                    </w:p>
                  </w:txbxContent>
                </v:textbox>
                <w10:wrap anchorx="page"/>
              </v:shape>
            </w:pict>
          </mc:Fallback>
        </mc:AlternateContent>
      </w:r>
      <w:r>
        <w:rPr>
          <w:rFonts w:ascii="仿宋" w:eastAsia="仿宋" w:hint="eastAsia"/>
          <w:sz w:val="24"/>
        </w:rPr>
        <w:t>风险点</w:t>
      </w:r>
    </w:p>
    <w:p w:rsidR="00D01293" w:rsidRDefault="00364561">
      <w:pPr>
        <w:pStyle w:val="a3"/>
        <w:spacing w:before="12"/>
        <w:rPr>
          <w:rFonts w:ascii="仿宋"/>
          <w:sz w:val="20"/>
        </w:rPr>
      </w:pPr>
      <w:r>
        <w:br w:type="column"/>
      </w:r>
    </w:p>
    <w:p w:rsidR="00D01293" w:rsidRDefault="00364561">
      <w:pPr>
        <w:ind w:left="1763"/>
        <w:rPr>
          <w:rFonts w:ascii="仿宋" w:eastAsia="仿宋"/>
          <w:sz w:val="24"/>
        </w:rPr>
      </w:pPr>
      <w:r>
        <w:rPr>
          <w:noProof/>
          <w:lang w:val="en-US" w:bidi="ar-SA"/>
        </w:rPr>
        <mc:AlternateContent>
          <mc:Choice Requires="wpg">
            <w:drawing>
              <wp:anchor distT="0" distB="0" distL="114300" distR="114300" simplePos="0" relativeHeight="251677696" behindDoc="0" locked="0" layoutInCell="1" allowOverlap="1">
                <wp:simplePos x="0" y="0"/>
                <wp:positionH relativeFrom="page">
                  <wp:posOffset>3946525</wp:posOffset>
                </wp:positionH>
                <wp:positionV relativeFrom="paragraph">
                  <wp:posOffset>-956310</wp:posOffset>
                </wp:positionV>
                <wp:extent cx="76200" cy="995045"/>
                <wp:effectExtent l="635" t="0" r="0" b="635"/>
                <wp:wrapNone/>
                <wp:docPr id="62" name="组合 28"/>
                <wp:cNvGraphicFramePr/>
                <a:graphic xmlns:a="http://schemas.openxmlformats.org/drawingml/2006/main">
                  <a:graphicData uri="http://schemas.microsoft.com/office/word/2010/wordprocessingGroup">
                    <wpg:wgp>
                      <wpg:cNvGrpSpPr/>
                      <wpg:grpSpPr>
                        <a:xfrm>
                          <a:off x="0" y="0"/>
                          <a:ext cx="76200" cy="995045"/>
                          <a:chOff x="6216" y="-1507"/>
                          <a:chExt cx="120" cy="1567"/>
                        </a:xfrm>
                      </wpg:grpSpPr>
                      <wps:wsp>
                        <wps:cNvPr id="60" name="任意多边形 29"/>
                        <wps:cNvSpPr/>
                        <wps:spPr>
                          <a:xfrm>
                            <a:off x="6215" y="-61"/>
                            <a:ext cx="120" cy="121"/>
                          </a:xfrm>
                          <a:custGeom>
                            <a:avLst/>
                            <a:gdLst/>
                            <a:ahLst/>
                            <a:cxnLst/>
                            <a:rect l="0" t="0" r="0" b="0"/>
                            <a:pathLst>
                              <a:path w="120" h="121">
                                <a:moveTo>
                                  <a:pt x="60" y="120"/>
                                </a:moveTo>
                                <a:lnTo>
                                  <a:pt x="0" y="0"/>
                                </a:lnTo>
                                <a:lnTo>
                                  <a:pt x="120" y="0"/>
                                </a:lnTo>
                                <a:lnTo>
                                  <a:pt x="60" y="120"/>
                                </a:lnTo>
                                <a:close/>
                              </a:path>
                            </a:pathLst>
                          </a:custGeom>
                          <a:solidFill>
                            <a:srgbClr val="000000"/>
                          </a:solidFill>
                          <a:ln>
                            <a:noFill/>
                          </a:ln>
                        </wps:spPr>
                        <wps:bodyPr upright="1"/>
                      </wps:wsp>
                      <wps:wsp>
                        <wps:cNvPr id="61" name="直线 30"/>
                        <wps:cNvCnPr/>
                        <wps:spPr>
                          <a:xfrm>
                            <a:off x="6275" y="-1499"/>
                            <a:ext cx="1" cy="1536"/>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28" o:spid="_x0000_s1026" style="position:absolute;left:0;text-align:left;margin-left:310.75pt;margin-top:-75.3pt;width:6pt;height:78.35pt;z-index:251677696;mso-position-horizontal-relative:page" coordorigin="6216,-1507" coordsize="120,1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">
                <v:shape id="任意多边形 29" o:spid="_x0000_s1027" style="position:absolute;left:6215;top:-61;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3sWb8A&#10;AADbAAAADwAAAGRycy9kb3ducmV2LnhtbERPzWrCQBC+F3yHZYTemo1WoolugghSjzX6AGN2TILZ&#10;2ZBdNe3Tdw8Fjx/f/6YYTSceNLjWsoJZFIMgrqxuuVZwPu0/ViCcR9bYWSYFP+SgyCdvG8y0ffKR&#10;HqWvRQhhl6GCxvs+k9JVDRl0ke2JA3e1g0Ef4FBLPeAzhJtOzuM4kQZbDg0N9rRrqLqVd6Ng2crP&#10;2WKnf7/KUzlWF4/faZoo9T4dt2sQnkb/Ev+7D1pBEtaHL+EHyP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HexZvwAAANsAAAAPAAAAAAAAAAAAAAAAAJgCAABkcnMvZG93bnJl&#10;di54bWxQSwUGAAAAAAQABAD1AAAAhAMAAAAA&#10;" path="m60,120l,,120,,60,120xe" fillcolor="black" stroked="f">
                  <v:path arrowok="t" textboxrect="0,0,120,121"/>
                </v:shape>
                <v:line id="直线 30" o:spid="_x0000_s1028" style="position:absolute;visibility:visible;mso-wrap-style:square" from="6275,-1499" to="627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w10:wrap anchorx="page"/>
              </v:group>
            </w:pict>
          </mc:Fallback>
        </mc:AlternateContent>
      </w:r>
      <w:r>
        <w:rPr>
          <w:noProof/>
          <w:lang w:val="en-US" w:bidi="ar-SA"/>
        </w:rPr>
        <mc:AlternateContent>
          <mc:Choice Requires="wpg">
            <w:drawing>
              <wp:anchor distT="0" distB="0" distL="114300" distR="114300" simplePos="0" relativeHeight="251678720" behindDoc="0" locked="0" layoutInCell="1" allowOverlap="1">
                <wp:simplePos x="0" y="0"/>
                <wp:positionH relativeFrom="page">
                  <wp:posOffset>3924300</wp:posOffset>
                </wp:positionH>
                <wp:positionV relativeFrom="paragraph">
                  <wp:posOffset>450215</wp:posOffset>
                </wp:positionV>
                <wp:extent cx="76200" cy="581025"/>
                <wp:effectExtent l="635" t="0" r="0" b="14605"/>
                <wp:wrapNone/>
                <wp:docPr id="65" name="组合 31"/>
                <wp:cNvGraphicFramePr/>
                <a:graphic xmlns:a="http://schemas.openxmlformats.org/drawingml/2006/main">
                  <a:graphicData uri="http://schemas.microsoft.com/office/word/2010/wordprocessingGroup">
                    <wpg:wgp>
                      <wpg:cNvGrpSpPr/>
                      <wpg:grpSpPr>
                        <a:xfrm>
                          <a:off x="0" y="0"/>
                          <a:ext cx="76200" cy="581025"/>
                          <a:chOff x="6181" y="709"/>
                          <a:chExt cx="120" cy="915"/>
                        </a:xfrm>
                      </wpg:grpSpPr>
                      <wps:wsp>
                        <wps:cNvPr id="63" name="任意多边形 32"/>
                        <wps:cNvSpPr/>
                        <wps:spPr>
                          <a:xfrm>
                            <a:off x="6180" y="1503"/>
                            <a:ext cx="120" cy="121"/>
                          </a:xfrm>
                          <a:custGeom>
                            <a:avLst/>
                            <a:gdLst/>
                            <a:ahLst/>
                            <a:cxnLst/>
                            <a:rect l="0" t="0" r="0" b="0"/>
                            <a:pathLst>
                              <a:path w="120" h="121">
                                <a:moveTo>
                                  <a:pt x="60" y="120"/>
                                </a:moveTo>
                                <a:lnTo>
                                  <a:pt x="0" y="0"/>
                                </a:lnTo>
                                <a:lnTo>
                                  <a:pt x="120" y="0"/>
                                </a:lnTo>
                                <a:lnTo>
                                  <a:pt x="60" y="120"/>
                                </a:lnTo>
                                <a:close/>
                              </a:path>
                            </a:pathLst>
                          </a:custGeom>
                          <a:solidFill>
                            <a:srgbClr val="000000"/>
                          </a:solidFill>
                          <a:ln>
                            <a:noFill/>
                          </a:ln>
                        </wps:spPr>
                        <wps:bodyPr upright="1"/>
                      </wps:wsp>
                      <wps:wsp>
                        <wps:cNvPr id="64" name="直线 33"/>
                        <wps:cNvCnPr/>
                        <wps:spPr>
                          <a:xfrm>
                            <a:off x="6240" y="717"/>
                            <a:ext cx="1" cy="884"/>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31" o:spid="_x0000_s1026" style="position:absolute;left:0;text-align:left;margin-left:309pt;margin-top:35.45pt;width:6pt;height:45.75pt;z-index:251678720;mso-position-horizontal-relative:page" coordorigin="6181,709" coordsize="12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">
                <v:shape id="任意多边形 32" o:spid="_x0000_s1027" style="position:absolute;left:6180;top:1503;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9yLsAA&#10;AADbAAAADwAAAGRycy9kb3ducmV2LnhtbESP0YrCMBRE3wX/IVzBN03VpWo1igiLPmr1A67NtS02&#10;N6XJavXrzYLg4zAzZ5jlujWVuFPjSssKRsMIBHFmdcm5gvPpdzAD4TyyxsoyKXiSg/Wq21liou2D&#10;j3RPfS4ChF2CCgrv60RKlxVk0A1tTRy8q20M+iCbXOoGHwFuKjmOolgaLDksFFjTtqDslv4ZBdNS&#10;TkY/W/3apae0zS4eD/N5rFS/124WIDy1/hv+tPdaQTyB/y/hB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9yLsAAAADbAAAADwAAAAAAAAAAAAAAAACYAgAAZHJzL2Rvd25y&#10;ZXYueG1sUEsFBgAAAAAEAAQA9QAAAIUDAAAAAA==&#10;" path="m60,120l,,120,,60,120xe" fillcolor="black" stroked="f">
                  <v:path arrowok="t" textboxrect="0,0,120,121"/>
                </v:shape>
                <v:line id="直线 33" o:spid="_x0000_s1028" style="position:absolute;visibility:visible;mso-wrap-style:square" from="6240,717" to="6241,1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w10:wrap anchorx="page"/>
              </v:group>
            </w:pict>
          </mc:Fallback>
        </mc:AlternateContent>
      </w:r>
      <w:r>
        <w:rPr>
          <w:noProof/>
          <w:lang w:val="en-US" w:bidi="ar-SA"/>
        </w:rPr>
        <mc:AlternateContent>
          <mc:Choice Requires="wps">
            <w:drawing>
              <wp:anchor distT="0" distB="0" distL="114300" distR="114300" simplePos="0" relativeHeight="251686912" behindDoc="0" locked="0" layoutInCell="1" allowOverlap="1">
                <wp:simplePos x="0" y="0"/>
                <wp:positionH relativeFrom="page">
                  <wp:posOffset>3489325</wp:posOffset>
                </wp:positionH>
                <wp:positionV relativeFrom="paragraph">
                  <wp:posOffset>19050</wp:posOffset>
                </wp:positionV>
                <wp:extent cx="914400" cy="397510"/>
                <wp:effectExtent l="4445" t="4445" r="14605" b="17145"/>
                <wp:wrapNone/>
                <wp:docPr id="71" name="文本框 34"/>
                <wp:cNvGraphicFramePr/>
                <a:graphic xmlns:a="http://schemas.openxmlformats.org/drawingml/2006/main">
                  <a:graphicData uri="http://schemas.microsoft.com/office/word/2010/wordprocessingShape">
                    <wps:wsp>
                      <wps:cNvSpPr txBox="1"/>
                      <wps:spPr>
                        <a:xfrm>
                          <a:off x="0" y="0"/>
                          <a:ext cx="914400" cy="39751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spacing w:before="120"/>
                              <w:ind w:left="472"/>
                              <w:rPr>
                                <w:sz w:val="24"/>
                              </w:rPr>
                            </w:pPr>
                            <w:r>
                              <w:rPr>
                                <w:sz w:val="24"/>
                              </w:rPr>
                              <w:t>审查</w:t>
                            </w:r>
                          </w:p>
                        </w:txbxContent>
                      </wps:txbx>
                      <wps:bodyPr lIns="0" tIns="0" rIns="0" bIns="0" upright="1"/>
                    </wps:wsp>
                  </a:graphicData>
                </a:graphic>
              </wp:anchor>
            </w:drawing>
          </mc:Choice>
          <mc:Fallback>
            <w:pict>
              <v:shape id="文本框 34" o:spid="_x0000_s1034" type="#_x0000_t202" style="position:absolute;left:0;text-align:left;margin-left:274.75pt;margin-top:1.5pt;width:1in;height:31.3pt;z-index:2516869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" filled="f">
                <v:textbox inset="0,0,0,0">
                  <w:txbxContent>
                    <w:p w:rsidR="00D01293" w:rsidRDefault="00364561">
                      <w:pPr>
                        <w:spacing w:before="120"/>
                        <w:ind w:left="472"/>
                        <w:rPr>
                          <w:sz w:val="24"/>
                        </w:rPr>
                      </w:pPr>
                      <w:r>
                        <w:rPr>
                          <w:sz w:val="24"/>
                        </w:rPr>
                        <w:t>审查</w:t>
                      </w:r>
                    </w:p>
                  </w:txbxContent>
                </v:textbox>
                <w10:wrap anchorx="page"/>
              </v:shape>
            </w:pict>
          </mc:Fallback>
        </mc:AlternateContent>
      </w:r>
      <w:r>
        <w:rPr>
          <w:noProof/>
          <w:lang w:val="en-US" w:bidi="ar-SA"/>
        </w:rPr>
        <mc:AlternateContent>
          <mc:Choice Requires="wps">
            <w:drawing>
              <wp:anchor distT="0" distB="0" distL="114300" distR="114300" simplePos="0" relativeHeight="251687936" behindDoc="0" locked="0" layoutInCell="1" allowOverlap="1">
                <wp:simplePos x="0" y="0"/>
                <wp:positionH relativeFrom="page">
                  <wp:posOffset>5280025</wp:posOffset>
                </wp:positionH>
                <wp:positionV relativeFrom="paragraph">
                  <wp:posOffset>-137795</wp:posOffset>
                </wp:positionV>
                <wp:extent cx="1885950" cy="691515"/>
                <wp:effectExtent l="4445" t="5080" r="14605" b="8255"/>
                <wp:wrapNone/>
                <wp:docPr id="72" name="文本框 35"/>
                <wp:cNvGraphicFramePr/>
                <a:graphic xmlns:a="http://schemas.openxmlformats.org/drawingml/2006/main">
                  <a:graphicData uri="http://schemas.microsoft.com/office/word/2010/wordprocessingShape">
                    <wps:wsp>
                      <wps:cNvSpPr txBox="1"/>
                      <wps:spPr>
                        <a:xfrm>
                          <a:off x="0" y="0"/>
                          <a:ext cx="1885950" cy="69151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6"/>
                              </w:numPr>
                              <w:tabs>
                                <w:tab w:val="left" w:pos="325"/>
                              </w:tabs>
                              <w:spacing w:before="56"/>
                              <w:ind w:hanging="182"/>
                            </w:pPr>
                            <w:r>
                              <w:rPr>
                                <w:spacing w:val="-12"/>
                              </w:rPr>
                              <w:t>量化处罚标准，缩小自由裁量权；</w:t>
                            </w:r>
                          </w:p>
                          <w:p w:rsidR="00D01293" w:rsidRDefault="00364561">
                            <w:pPr>
                              <w:pStyle w:val="a3"/>
                              <w:numPr>
                                <w:ilvl w:val="0"/>
                                <w:numId w:val="6"/>
                              </w:numPr>
                              <w:tabs>
                                <w:tab w:val="left" w:pos="325"/>
                              </w:tabs>
                              <w:spacing w:before="9" w:line="249" w:lineRule="auto"/>
                              <w:ind w:left="143" w:right="650" w:firstLine="0"/>
                            </w:pPr>
                            <w:r>
                              <w:rPr>
                                <w:spacing w:val="-2"/>
                              </w:rPr>
                              <w:t>实行严格责任追究制度。</w:t>
                            </w:r>
                            <w:r>
                              <w:t>责任人：袁文书</w:t>
                            </w:r>
                          </w:p>
                        </w:txbxContent>
                      </wps:txbx>
                      <wps:bodyPr lIns="0" tIns="0" rIns="0" bIns="0" upright="1"/>
                    </wps:wsp>
                  </a:graphicData>
                </a:graphic>
              </wp:anchor>
            </w:drawing>
          </mc:Choice>
          <mc:Fallback>
            <w:pict>
              <v:shape id="文本框 35" o:spid="_x0000_s1035" type="#_x0000_t202" style="position:absolute;left:0;text-align:left;margin-left:415.75pt;margin-top:-10.85pt;width:148.5pt;height:54.45pt;z-index:25168793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" filled="f">
                <v:textbox inset="0,0,0,0">
                  <w:txbxContent>
                    <w:p w:rsidR="00D01293" w:rsidRDefault="00364561">
                      <w:pPr>
                        <w:pStyle w:val="a3"/>
                        <w:numPr>
                          <w:ilvl w:val="0"/>
                          <w:numId w:val="6"/>
                        </w:numPr>
                        <w:tabs>
                          <w:tab w:val="left" w:pos="325"/>
                        </w:tabs>
                        <w:spacing w:before="56"/>
                        <w:ind w:hanging="182"/>
                      </w:pPr>
                      <w:r>
                        <w:rPr>
                          <w:spacing w:val="-12"/>
                        </w:rPr>
                        <w:t>量化处罚标准，缩小自由裁量权；</w:t>
                      </w:r>
                    </w:p>
                    <w:p w:rsidR="00D01293" w:rsidRDefault="00364561">
                      <w:pPr>
                        <w:pStyle w:val="a3"/>
                        <w:numPr>
                          <w:ilvl w:val="0"/>
                          <w:numId w:val="6"/>
                        </w:numPr>
                        <w:tabs>
                          <w:tab w:val="left" w:pos="325"/>
                        </w:tabs>
                        <w:spacing w:before="9" w:line="249" w:lineRule="auto"/>
                        <w:ind w:left="143" w:right="650" w:firstLine="0"/>
                      </w:pPr>
                      <w:r>
                        <w:rPr>
                          <w:spacing w:val="-2"/>
                        </w:rPr>
                        <w:t>实行严格责任追究制度。</w:t>
                      </w:r>
                      <w:r>
                        <w:t>责任人：袁文书</w:t>
                      </w:r>
                    </w:p>
                  </w:txbxContent>
                </v:textbox>
                <w10:wrap anchorx="page"/>
              </v:shape>
            </w:pict>
          </mc:Fallback>
        </mc:AlternateContent>
      </w:r>
      <w:r>
        <w:rPr>
          <w:noProof/>
          <w:lang w:val="en-US" w:bidi="ar-SA"/>
        </w:rPr>
        <mc:AlternateContent>
          <mc:Choice Requires="wps">
            <w:drawing>
              <wp:anchor distT="0" distB="0" distL="114300" distR="114300" simplePos="0" relativeHeight="251699200" behindDoc="0" locked="0" layoutInCell="1" allowOverlap="1">
                <wp:simplePos x="0" y="0"/>
                <wp:positionH relativeFrom="page">
                  <wp:posOffset>5249545</wp:posOffset>
                </wp:positionH>
                <wp:positionV relativeFrom="paragraph">
                  <wp:posOffset>621030</wp:posOffset>
                </wp:positionV>
                <wp:extent cx="1868170" cy="880745"/>
                <wp:effectExtent l="4445" t="4445" r="13335" b="10160"/>
                <wp:wrapNone/>
                <wp:docPr id="80" name="文本框 36"/>
                <wp:cNvGraphicFramePr/>
                <a:graphic xmlns:a="http://schemas.openxmlformats.org/drawingml/2006/main">
                  <a:graphicData uri="http://schemas.microsoft.com/office/word/2010/wordprocessingShape">
                    <wps:wsp>
                      <wps:cNvSpPr txBox="1"/>
                      <wps:spPr>
                        <a:xfrm>
                          <a:off x="0" y="0"/>
                          <a:ext cx="1868170" cy="88074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7"/>
                              </w:numPr>
                              <w:tabs>
                                <w:tab w:val="left" w:pos="325"/>
                              </w:tabs>
                              <w:spacing w:before="84"/>
                            </w:pPr>
                            <w:r>
                              <w:t>严格政务公开制度；</w:t>
                            </w:r>
                          </w:p>
                          <w:p w:rsidR="00D01293" w:rsidRDefault="00364561">
                            <w:pPr>
                              <w:pStyle w:val="a3"/>
                              <w:numPr>
                                <w:ilvl w:val="0"/>
                                <w:numId w:val="7"/>
                              </w:numPr>
                              <w:tabs>
                                <w:tab w:val="left" w:pos="325"/>
                              </w:tabs>
                              <w:spacing w:before="9"/>
                            </w:pPr>
                            <w:r>
                              <w:t>健全信访投诉举报受理制度；</w:t>
                            </w:r>
                          </w:p>
                          <w:p w:rsidR="00D01293" w:rsidRDefault="00364561">
                            <w:pPr>
                              <w:pStyle w:val="a3"/>
                              <w:numPr>
                                <w:ilvl w:val="0"/>
                                <w:numId w:val="7"/>
                              </w:numPr>
                              <w:tabs>
                                <w:tab w:val="left" w:pos="325"/>
                              </w:tabs>
                              <w:spacing w:before="9"/>
                            </w:pPr>
                            <w:r>
                              <w:t>实行一次性告知制；</w:t>
                            </w:r>
                          </w:p>
                          <w:p w:rsidR="00D01293" w:rsidRDefault="00364561">
                            <w:pPr>
                              <w:pStyle w:val="a3"/>
                              <w:numPr>
                                <w:ilvl w:val="0"/>
                                <w:numId w:val="7"/>
                              </w:numPr>
                              <w:tabs>
                                <w:tab w:val="left" w:pos="325"/>
                              </w:tabs>
                              <w:spacing w:before="10" w:line="249" w:lineRule="auto"/>
                              <w:ind w:left="144" w:right="981" w:firstLine="0"/>
                            </w:pPr>
                            <w:r>
                              <w:rPr>
                                <w:spacing w:val="-2"/>
                              </w:rPr>
                              <w:t>实行申诉复议制度。</w:t>
                            </w:r>
                            <w:r>
                              <w:t>责任人：</w:t>
                            </w:r>
                            <w:r>
                              <w:rPr>
                                <w:rFonts w:hint="eastAsia"/>
                              </w:rPr>
                              <w:t>杨胜凯</w:t>
                            </w:r>
                          </w:p>
                        </w:txbxContent>
                      </wps:txbx>
                      <wps:bodyPr lIns="0" tIns="0" rIns="0" bIns="0" upright="1"/>
                    </wps:wsp>
                  </a:graphicData>
                </a:graphic>
              </wp:anchor>
            </w:drawing>
          </mc:Choice>
          <mc:Fallback>
            <w:pict>
              <v:shape id="文本框 36" o:spid="_x0000_s1036" type="#_x0000_t202" style="position:absolute;left:0;text-align:left;margin-left:413.35pt;margin-top:48.9pt;width:147.1pt;height:69.35pt;z-index:2516992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" filled="f">
                <v:textbox inset="0,0,0,0">
                  <w:txbxContent>
                    <w:p w:rsidR="00D01293" w:rsidRDefault="00364561">
                      <w:pPr>
                        <w:pStyle w:val="a3"/>
                        <w:numPr>
                          <w:ilvl w:val="0"/>
                          <w:numId w:val="7"/>
                        </w:numPr>
                        <w:tabs>
                          <w:tab w:val="left" w:pos="325"/>
                        </w:tabs>
                        <w:spacing w:before="84"/>
                      </w:pPr>
                      <w:r>
                        <w:t>严格政务公开制度；</w:t>
                      </w:r>
                    </w:p>
                    <w:p w:rsidR="00D01293" w:rsidRDefault="00364561">
                      <w:pPr>
                        <w:pStyle w:val="a3"/>
                        <w:numPr>
                          <w:ilvl w:val="0"/>
                          <w:numId w:val="7"/>
                        </w:numPr>
                        <w:tabs>
                          <w:tab w:val="left" w:pos="325"/>
                        </w:tabs>
                        <w:spacing w:before="9"/>
                      </w:pPr>
                      <w:r>
                        <w:t>健全信访投诉举报受理制度；</w:t>
                      </w:r>
                    </w:p>
                    <w:p w:rsidR="00D01293" w:rsidRDefault="00364561">
                      <w:pPr>
                        <w:pStyle w:val="a3"/>
                        <w:numPr>
                          <w:ilvl w:val="0"/>
                          <w:numId w:val="7"/>
                        </w:numPr>
                        <w:tabs>
                          <w:tab w:val="left" w:pos="325"/>
                        </w:tabs>
                        <w:spacing w:before="9"/>
                      </w:pPr>
                      <w:r>
                        <w:t>实行一次性告知制；</w:t>
                      </w:r>
                    </w:p>
                    <w:p w:rsidR="00D01293" w:rsidRDefault="00364561">
                      <w:pPr>
                        <w:pStyle w:val="a3"/>
                        <w:numPr>
                          <w:ilvl w:val="0"/>
                          <w:numId w:val="7"/>
                        </w:numPr>
                        <w:tabs>
                          <w:tab w:val="left" w:pos="325"/>
                        </w:tabs>
                        <w:spacing w:before="10" w:line="249" w:lineRule="auto"/>
                        <w:ind w:left="144" w:right="981" w:firstLine="0"/>
                      </w:pPr>
                      <w:r>
                        <w:rPr>
                          <w:spacing w:val="-2"/>
                        </w:rPr>
                        <w:t>实行申诉复议制度。</w:t>
                      </w:r>
                      <w:r>
                        <w:t>责任人：</w:t>
                      </w:r>
                      <w:r>
                        <w:rPr>
                          <w:rFonts w:hint="eastAsia"/>
                        </w:rPr>
                        <w:t>杨胜凯</w:t>
                      </w:r>
                    </w:p>
                  </w:txbxContent>
                </v:textbox>
                <w10:wrap anchorx="page"/>
              </v:shape>
            </w:pict>
          </mc:Fallback>
        </mc:AlternateContent>
      </w:r>
      <w:r>
        <w:rPr>
          <w:rFonts w:ascii="仿宋" w:eastAsia="仿宋" w:hint="eastAsia"/>
          <w:sz w:val="24"/>
        </w:rPr>
        <w:t>防控措施</w:t>
      </w:r>
    </w:p>
    <w:p w:rsidR="00D01293" w:rsidRDefault="00D01293">
      <w:pPr>
        <w:rPr>
          <w:rFonts w:ascii="仿宋" w:eastAsia="仿宋"/>
          <w:sz w:val="24"/>
        </w:rPr>
        <w:sectPr w:rsidR="00D01293">
          <w:type w:val="continuous"/>
          <w:pgSz w:w="11910" w:h="16840"/>
          <w:pgMar w:top="1280" w:right="520" w:bottom="280" w:left="1000" w:header="720" w:footer="720" w:gutter="0"/>
          <w:cols w:num="2" w:space="720" w:equalWidth="0">
            <w:col w:w="4295" w:space="40"/>
            <w:col w:w="6055"/>
          </w:cols>
        </w:sectPr>
      </w:pPr>
    </w:p>
    <w:p w:rsidR="00D01293" w:rsidRDefault="00D01293">
      <w:pPr>
        <w:pStyle w:val="a3"/>
        <w:spacing w:before="1"/>
        <w:rPr>
          <w:rFonts w:ascii="仿宋"/>
          <w:sz w:val="4"/>
        </w:rPr>
      </w:pPr>
    </w:p>
    <w:p w:rsidR="00D01293" w:rsidRDefault="00364561">
      <w:pPr>
        <w:tabs>
          <w:tab w:val="left" w:pos="5928"/>
        </w:tabs>
        <w:spacing w:line="140" w:lineRule="exact"/>
        <w:ind w:left="3430"/>
        <w:rPr>
          <w:rFonts w:ascii="仿宋"/>
          <w:sz w:val="11"/>
        </w:rPr>
      </w:pPr>
      <w:r>
        <w:rPr>
          <w:rFonts w:ascii="仿宋"/>
          <w:noProof/>
          <w:sz w:val="11"/>
          <w:lang w:val="en-US" w:bidi="ar-SA"/>
        </w:rPr>
        <mc:AlternateContent>
          <mc:Choice Requires="wpg">
            <w:drawing>
              <wp:inline distT="0" distB="0" distL="114300" distR="114300">
                <wp:extent cx="652780" cy="76200"/>
                <wp:effectExtent l="0" t="0" r="0" b="0"/>
                <wp:docPr id="44" name="组合 37"/>
                <wp:cNvGraphicFramePr/>
                <a:graphic xmlns:a="http://schemas.openxmlformats.org/drawingml/2006/main">
                  <a:graphicData uri="http://schemas.microsoft.com/office/word/2010/wordprocessingGroup">
                    <wpg:wgp>
                      <wpg:cNvGrpSpPr/>
                      <wpg:grpSpPr>
                        <a:xfrm>
                          <a:off x="0" y="0"/>
                          <a:ext cx="652780" cy="76200"/>
                          <a:chOff x="0" y="0"/>
                          <a:chExt cx="1028" cy="120"/>
                        </a:xfrm>
                      </wpg:grpSpPr>
                      <wps:wsp>
                        <wps:cNvPr id="42" name="任意多边形 38"/>
                        <wps:cNvSpPr/>
                        <wps:spPr>
                          <a:xfrm>
                            <a:off x="0" y="0"/>
                            <a:ext cx="121" cy="120"/>
                          </a:xfrm>
                          <a:custGeom>
                            <a:avLst/>
                            <a:gdLst/>
                            <a:ahLst/>
                            <a:cxnLst/>
                            <a:rect l="0" t="0" r="0" b="0"/>
                            <a:pathLst>
                              <a:path w="121" h="120">
                                <a:moveTo>
                                  <a:pt x="120" y="120"/>
                                </a:moveTo>
                                <a:lnTo>
                                  <a:pt x="0" y="60"/>
                                </a:lnTo>
                                <a:lnTo>
                                  <a:pt x="120" y="0"/>
                                </a:lnTo>
                                <a:lnTo>
                                  <a:pt x="120" y="120"/>
                                </a:lnTo>
                                <a:close/>
                              </a:path>
                            </a:pathLst>
                          </a:custGeom>
                          <a:solidFill>
                            <a:srgbClr val="000000"/>
                          </a:solidFill>
                          <a:ln>
                            <a:noFill/>
                          </a:ln>
                        </wps:spPr>
                        <wps:bodyPr upright="1"/>
                      </wps:wsp>
                      <wps:wsp>
                        <wps:cNvPr id="43" name="直线 39"/>
                        <wps:cNvCnPr/>
                        <wps:spPr>
                          <a:xfrm flipH="1">
                            <a:off x="22" y="58"/>
                            <a:ext cx="998" cy="2"/>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id="组合 37" o:spid="_x0000_s1026" style="width:51.4pt;height:6pt;mso-position-horizontal-relative:char;mso-position-vertical-relative:line" coordsize="102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">
                <v:shape id="任意多边形 38" o:spid="_x0000_s1027" style="position:absolute;width:121;height:120;visibility:visible;mso-wrap-style:square;v-text-anchor:top" coordsize="121,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PsIA&#10;AADbAAAADwAAAGRycy9kb3ducmV2LnhtbESPzarCMBSE94LvEI7gRjS1qEivUUQQ3PpD3R6ac9ve&#10;25yUJtrq0xtBcDnMzDfMatOZStypcaVlBdNJBII4s7rkXMHlvB8vQTiPrLGyTAoe5GCz7vdWmGjb&#10;8pHuJ5+LAGGXoILC+zqR0mUFGXQTWxMH79c2Bn2QTS51g22Am0rGUbSQBksOCwXWtCso+z/djII/&#10;e33Mq/oat+X86S72mD7Po1Sp4aDb/oDw1Plv+NM+aAWzGN5fw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Ic+wgAAANsAAAAPAAAAAAAAAAAAAAAAAJgCAABkcnMvZG93&#10;bnJldi54bWxQSwUGAAAAAAQABAD1AAAAhwMAAAAA&#10;" path="m120,120l,60,120,r,120xe" fillcolor="black" stroked="f">
                  <v:path arrowok="t" textboxrect="0,0,121,120"/>
                </v:shape>
                <v:line id="直线 39" o:spid="_x0000_s1028" style="position:absolute;flip:x;visibility:visible;mso-wrap-style:square" from="22,58" to="10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w10:anchorlock/>
              </v:group>
            </w:pict>
          </mc:Fallback>
        </mc:AlternateContent>
      </w:r>
      <w:r>
        <w:rPr>
          <w:rFonts w:ascii="仿宋"/>
          <w:sz w:val="11"/>
        </w:rPr>
        <w:tab/>
      </w:r>
      <w:r>
        <w:rPr>
          <w:rFonts w:ascii="仿宋"/>
          <w:noProof/>
          <w:position w:val="-2"/>
          <w:sz w:val="11"/>
          <w:lang w:val="en-US" w:bidi="ar-SA"/>
        </w:rPr>
        <mc:AlternateContent>
          <mc:Choice Requires="wpg">
            <w:drawing>
              <wp:inline distT="0" distB="0" distL="114300" distR="114300">
                <wp:extent cx="871220" cy="76200"/>
                <wp:effectExtent l="0" t="0" r="10160" b="0"/>
                <wp:docPr id="50" name="组合 40"/>
                <wp:cNvGraphicFramePr/>
                <a:graphic xmlns:a="http://schemas.openxmlformats.org/drawingml/2006/main">
                  <a:graphicData uri="http://schemas.microsoft.com/office/word/2010/wordprocessingGroup">
                    <wpg:wgp>
                      <wpg:cNvGrpSpPr/>
                      <wpg:grpSpPr>
                        <a:xfrm>
                          <a:off x="0" y="0"/>
                          <a:ext cx="871220" cy="76200"/>
                          <a:chOff x="0" y="0"/>
                          <a:chExt cx="1372" cy="120"/>
                        </a:xfrm>
                      </wpg:grpSpPr>
                      <wps:wsp>
                        <wps:cNvPr id="48" name="任意多边形 41"/>
                        <wps:cNvSpPr/>
                        <wps:spPr>
                          <a:xfrm>
                            <a:off x="1251" y="0"/>
                            <a:ext cx="121" cy="120"/>
                          </a:xfrm>
                          <a:custGeom>
                            <a:avLst/>
                            <a:gdLst/>
                            <a:ahLst/>
                            <a:cxnLst/>
                            <a:rect l="0" t="0" r="0" b="0"/>
                            <a:pathLst>
                              <a:path w="121" h="120">
                                <a:moveTo>
                                  <a:pt x="1" y="120"/>
                                </a:moveTo>
                                <a:lnTo>
                                  <a:pt x="0" y="0"/>
                                </a:lnTo>
                                <a:lnTo>
                                  <a:pt x="120" y="60"/>
                                </a:lnTo>
                                <a:lnTo>
                                  <a:pt x="1" y="120"/>
                                </a:lnTo>
                                <a:close/>
                              </a:path>
                            </a:pathLst>
                          </a:custGeom>
                          <a:solidFill>
                            <a:srgbClr val="000000"/>
                          </a:solidFill>
                          <a:ln>
                            <a:noFill/>
                          </a:ln>
                        </wps:spPr>
                        <wps:bodyPr upright="1"/>
                      </wps:wsp>
                      <wps:wsp>
                        <wps:cNvPr id="49" name="直线 42"/>
                        <wps:cNvCnPr/>
                        <wps:spPr>
                          <a:xfrm flipV="1">
                            <a:off x="8" y="60"/>
                            <a:ext cx="1341" cy="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id="组合 40" o:spid="_x0000_s1026" style="width:68.6pt;height:6pt;mso-position-horizontal-relative:char;mso-position-vertical-relative:line" coordsize="137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">
                <v:shape id="任意多边形 41" o:spid="_x0000_s1027" style="position:absolute;left:1251;width:121;height:120;visibility:visible;mso-wrap-style:square;v-text-anchor:top" coordsize="121,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w1L0A&#10;AADbAAAADwAAAGRycy9kb3ducmV2LnhtbERPSwrCMBDdC94hjOBGNFVUpBpFBMGtH+p2aMa22kxK&#10;E2319GYhuHy8/2rTmlK8qHaFZQXjUQSCOLW64EzB5bwfLkA4j6yxtEwK3uRgs+52Vhhr2/CRXief&#10;iRDCLkYFufdVLKVLczLoRrYiDtzN1gZ9gHUmdY1NCDelnETRXBosODTkWNEup/RxehoFd3t9z8rq&#10;OmmK2cdd7DH5nAeJUv1eu12C8NT6v/jnPmgF0zA2fAk/QK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giw1L0AAADbAAAADwAAAAAAAAAAAAAAAACYAgAAZHJzL2Rvd25yZXYu&#10;eG1sUEsFBgAAAAAEAAQA9QAAAIIDAAAAAA==&#10;" path="m1,120l,,120,60,1,120xe" fillcolor="black" stroked="f">
                  <v:path arrowok="t" textboxrect="0,0,121,120"/>
                </v:shape>
                <v:line id="直线 42" o:spid="_x0000_s1028" style="position:absolute;flip:y;visibility:visible;mso-wrap-style:square" from="8,60" to="134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k48UAAADbAAAADwAAAGRycy9kb3ducmV2LnhtbESPQWsCMRSE74L/IbxCL6LZihTdGkUK&#10;ggcvtbLi7XXzull287ImUbf/vikUPA4z8w2zXPe2FTfyoXas4GWSgSAuna65UnD83I7nIEJE1tg6&#10;JgU/FGC9Gg6WmGt35w+6HWIlEoRDjgpMjF0uZSgNWQwT1xEn79t5izFJX0nt8Z7gtpXTLHuVFmtO&#10;CwY7ejdUNoerVSDn+9HFb75mTdGcTgtTlEV33iv1/NRv3kBE6uMj/N/eaQWzB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qk48UAAADbAAAADwAAAAAAAAAA&#10;AAAAAAChAgAAZHJzL2Rvd25yZXYueG1sUEsFBgAAAAAEAAQA+QAAAJMDAAAAAA==&#10;"/>
                <w10:anchorlock/>
              </v:group>
            </w:pict>
          </mc:Fallback>
        </mc:AlternateContent>
      </w: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spacing w:before="7"/>
        <w:rPr>
          <w:rFonts w:ascii="仿宋"/>
          <w:sz w:val="17"/>
        </w:rPr>
      </w:pPr>
    </w:p>
    <w:p w:rsidR="00D01293" w:rsidRDefault="00D01293">
      <w:pPr>
        <w:rPr>
          <w:rFonts w:ascii="仿宋"/>
          <w:sz w:val="17"/>
        </w:rPr>
        <w:sectPr w:rsidR="00D01293">
          <w:type w:val="continuous"/>
          <w:pgSz w:w="11910" w:h="16840"/>
          <w:pgMar w:top="1280" w:right="520" w:bottom="280" w:left="1000" w:header="720" w:footer="720" w:gutter="0"/>
          <w:cols w:space="720"/>
        </w:sectPr>
      </w:pPr>
    </w:p>
    <w:p w:rsidR="00D01293" w:rsidRDefault="00364561">
      <w:pPr>
        <w:pStyle w:val="1"/>
        <w:spacing w:before="74"/>
        <w:jc w:val="right"/>
      </w:pPr>
      <w:r>
        <w:rPr>
          <w:noProof/>
          <w:lang w:val="en-US" w:bidi="ar-SA"/>
        </w:rPr>
        <w:lastRenderedPageBreak/>
        <mc:AlternateContent>
          <mc:Choice Requires="wps">
            <w:drawing>
              <wp:anchor distT="0" distB="0" distL="114300" distR="114300" simplePos="0" relativeHeight="251367424" behindDoc="1" locked="0" layoutInCell="1" allowOverlap="1">
                <wp:simplePos x="0" y="0"/>
                <wp:positionH relativeFrom="page">
                  <wp:posOffset>2785110</wp:posOffset>
                </wp:positionH>
                <wp:positionV relativeFrom="paragraph">
                  <wp:posOffset>193040</wp:posOffset>
                </wp:positionV>
                <wp:extent cx="76200" cy="76200"/>
                <wp:effectExtent l="0" t="0" r="0" b="0"/>
                <wp:wrapNone/>
                <wp:docPr id="7" name="任意多边形 43"/>
                <wp:cNvGraphicFramePr/>
                <a:graphic xmlns:a="http://schemas.openxmlformats.org/drawingml/2006/main">
                  <a:graphicData uri="http://schemas.microsoft.com/office/word/2010/wordprocessingShape">
                    <wps:wsp>
                      <wps:cNvSpPr/>
                      <wps:spPr>
                        <a:xfrm>
                          <a:off x="0" y="0"/>
                          <a:ext cx="76200" cy="76200"/>
                        </a:xfrm>
                        <a:custGeom>
                          <a:avLst/>
                          <a:gdLst/>
                          <a:ahLst/>
                          <a:cxnLst/>
                          <a:rect l="0" t="0" r="0" b="0"/>
                          <a:pathLst>
                            <a:path w="120" h="120">
                              <a:moveTo>
                                <a:pt x="120" y="120"/>
                              </a:moveTo>
                              <a:lnTo>
                                <a:pt x="0" y="60"/>
                              </a:lnTo>
                              <a:lnTo>
                                <a:pt x="120" y="0"/>
                              </a:lnTo>
                              <a:lnTo>
                                <a:pt x="120" y="120"/>
                              </a:lnTo>
                              <a:close/>
                            </a:path>
                          </a:pathLst>
                        </a:custGeom>
                        <a:solidFill>
                          <a:srgbClr val="000000"/>
                        </a:solidFill>
                        <a:ln>
                          <a:noFill/>
                        </a:ln>
                      </wps:spPr>
                      <wps:bodyPr upright="1"/>
                    </wps:wsp>
                  </a:graphicData>
                </a:graphic>
              </wp:anchor>
            </w:drawing>
          </mc:Choice>
          <mc:Fallback>
            <w:pict>
              <v:shape id="任意多边形 43" o:spid="_x0000_s1026" style="position:absolute;left:0;text-align:left;margin-left:219.3pt;margin-top:15.2pt;width:6pt;height:6pt;z-index:-251949056;visibility:visible;mso-wrap-style:square;mso-wrap-distance-left:9pt;mso-wrap-distance-top:0;mso-wrap-distance-right:9pt;mso-wrap-distance-bottom:0;mso-position-horizontal:absolute;mso-position-horizontal-relative:page;mso-position-vertical:absolute;mso-position-vertical-relative:text;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" path="m120,120l,60,120,r,120xe" fillcolor="black" stroked="f">
                <v:path arrowok="t" textboxrect="0,0,120,120"/>
                <w10:wrap anchorx="page"/>
              </v:shape>
            </w:pict>
          </mc:Fallback>
        </mc:AlternateContent>
      </w:r>
      <w:r>
        <w:rPr>
          <w:noProof/>
          <w:lang w:val="en-US" w:bidi="ar-SA"/>
        </w:rPr>
        <mc:AlternateContent>
          <mc:Choice Requires="wps">
            <w:drawing>
              <wp:anchor distT="0" distB="0" distL="114300" distR="114300" simplePos="0" relativeHeight="251368448" behindDoc="1" locked="0" layoutInCell="1" allowOverlap="1">
                <wp:simplePos x="0" y="0"/>
                <wp:positionH relativeFrom="page">
                  <wp:posOffset>5016500</wp:posOffset>
                </wp:positionH>
                <wp:positionV relativeFrom="paragraph">
                  <wp:posOffset>248285</wp:posOffset>
                </wp:positionV>
                <wp:extent cx="76200" cy="76200"/>
                <wp:effectExtent l="0" t="0" r="0" b="0"/>
                <wp:wrapNone/>
                <wp:docPr id="8" name="任意多边形 44"/>
                <wp:cNvGraphicFramePr/>
                <a:graphic xmlns:a="http://schemas.openxmlformats.org/drawingml/2006/main">
                  <a:graphicData uri="http://schemas.microsoft.com/office/word/2010/wordprocessingShape">
                    <wps:wsp>
                      <wps:cNvSpPr/>
                      <wps:spPr>
                        <a:xfrm>
                          <a:off x="0" y="0"/>
                          <a:ext cx="76200" cy="76200"/>
                        </a:xfrm>
                        <a:custGeom>
                          <a:avLst/>
                          <a:gdLst/>
                          <a:ahLst/>
                          <a:cxnLst/>
                          <a:rect l="0" t="0" r="0" b="0"/>
                          <a:pathLst>
                            <a:path w="120" h="120">
                              <a:moveTo>
                                <a:pt x="0" y="120"/>
                              </a:moveTo>
                              <a:lnTo>
                                <a:pt x="0" y="0"/>
                              </a:lnTo>
                              <a:lnTo>
                                <a:pt x="120" y="60"/>
                              </a:lnTo>
                              <a:lnTo>
                                <a:pt x="0" y="120"/>
                              </a:lnTo>
                              <a:close/>
                            </a:path>
                          </a:pathLst>
                        </a:custGeom>
                        <a:solidFill>
                          <a:srgbClr val="000000"/>
                        </a:solidFill>
                        <a:ln>
                          <a:noFill/>
                        </a:ln>
                      </wps:spPr>
                      <wps:bodyPr upright="1"/>
                    </wps:wsp>
                  </a:graphicData>
                </a:graphic>
              </wp:anchor>
            </w:drawing>
          </mc:Choice>
          <mc:Fallback>
            <w:pict>
              <v:shape id="任意多边形 44" o:spid="_x0000_s1026" style="position:absolute;left:0;text-align:left;margin-left:395pt;margin-top:19.55pt;width:6pt;height:6pt;z-index:-251948032;visibility:visible;mso-wrap-style:square;mso-wrap-distance-left:9pt;mso-wrap-distance-top:0;mso-wrap-distance-right:9pt;mso-wrap-distance-bottom:0;mso-position-horizontal:absolute;mso-position-horizontal-relative:page;mso-position-vertical:absolute;mso-position-vertical-relative:text;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" path="m,120l,,120,60,,120xe" fillcolor="black" stroked="f">
                <v:path arrowok="t" textboxrect="0,0,120,120"/>
                <w10:wrap anchorx="page"/>
              </v:shape>
            </w:pict>
          </mc:Fallback>
        </mc:AlternateContent>
      </w:r>
      <w:r>
        <w:rPr>
          <w:noProof/>
          <w:lang w:val="en-US" w:bidi="ar-SA"/>
        </w:rPr>
        <mc:AlternateContent>
          <mc:Choice Requires="wps">
            <w:drawing>
              <wp:anchor distT="0" distB="0" distL="114300" distR="114300" simplePos="0" relativeHeight="251685888" behindDoc="0" locked="0" layoutInCell="1" allowOverlap="1">
                <wp:simplePos x="0" y="0"/>
                <wp:positionH relativeFrom="page">
                  <wp:posOffset>3489325</wp:posOffset>
                </wp:positionH>
                <wp:positionV relativeFrom="paragraph">
                  <wp:posOffset>60960</wp:posOffset>
                </wp:positionV>
                <wp:extent cx="867410" cy="397510"/>
                <wp:effectExtent l="4445" t="4445" r="23495" b="17145"/>
                <wp:wrapNone/>
                <wp:docPr id="70" name="文本框 45"/>
                <wp:cNvGraphicFramePr/>
                <a:graphic xmlns:a="http://schemas.openxmlformats.org/drawingml/2006/main">
                  <a:graphicData uri="http://schemas.microsoft.com/office/word/2010/wordprocessingShape">
                    <wps:wsp>
                      <wps:cNvSpPr txBox="1"/>
                      <wps:spPr>
                        <a:xfrm>
                          <a:off x="0" y="0"/>
                          <a:ext cx="867410" cy="39751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spacing w:before="120"/>
                              <w:ind w:left="435"/>
                              <w:rPr>
                                <w:sz w:val="24"/>
                              </w:rPr>
                            </w:pPr>
                            <w:r>
                              <w:rPr>
                                <w:sz w:val="24"/>
                              </w:rPr>
                              <w:t>告知</w:t>
                            </w:r>
                          </w:p>
                        </w:txbxContent>
                      </wps:txbx>
                      <wps:bodyPr lIns="0" tIns="0" rIns="0" bIns="0" upright="1"/>
                    </wps:wsp>
                  </a:graphicData>
                </a:graphic>
              </wp:anchor>
            </w:drawing>
          </mc:Choice>
          <mc:Fallback>
            <w:pict>
              <v:shape id="文本框 45" o:spid="_x0000_s1037" type="#_x0000_t202" style="position:absolute;left:0;text-align:left;margin-left:274.75pt;margin-top:4.8pt;width:68.3pt;height:31.3pt;z-index:2516858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" filled="f">
                <v:textbox inset="0,0,0,0">
                  <w:txbxContent>
                    <w:p w:rsidR="00D01293" w:rsidRDefault="00364561">
                      <w:pPr>
                        <w:spacing w:before="120"/>
                        <w:ind w:left="435"/>
                        <w:rPr>
                          <w:sz w:val="24"/>
                        </w:rPr>
                      </w:pPr>
                      <w:r>
                        <w:rPr>
                          <w:sz w:val="24"/>
                        </w:rPr>
                        <w:t>告知</w:t>
                      </w:r>
                    </w:p>
                  </w:txbxContent>
                </v:textbox>
                <w10:wrap anchorx="page"/>
              </v:shape>
            </w:pict>
          </mc:Fallback>
        </mc:AlternateContent>
      </w:r>
      <w:r>
        <w:rPr>
          <w:noProof/>
          <w:lang w:val="en-US" w:bidi="ar-SA"/>
        </w:rPr>
        <mc:AlternateContent>
          <mc:Choice Requires="wps">
            <w:drawing>
              <wp:anchor distT="0" distB="0" distL="114300" distR="114300" simplePos="0" relativeHeight="251698176" behindDoc="0" locked="0" layoutInCell="1" allowOverlap="1">
                <wp:simplePos x="0" y="0"/>
                <wp:positionH relativeFrom="page">
                  <wp:posOffset>753110</wp:posOffset>
                </wp:positionH>
                <wp:positionV relativeFrom="paragraph">
                  <wp:posOffset>-49530</wp:posOffset>
                </wp:positionV>
                <wp:extent cx="2025650" cy="552450"/>
                <wp:effectExtent l="4445" t="4445" r="8255" b="14605"/>
                <wp:wrapNone/>
                <wp:docPr id="79" name="文本框 46"/>
                <wp:cNvGraphicFramePr/>
                <a:graphic xmlns:a="http://schemas.openxmlformats.org/drawingml/2006/main">
                  <a:graphicData uri="http://schemas.microsoft.com/office/word/2010/wordprocessingShape">
                    <wps:wsp>
                      <wps:cNvSpPr txBox="1"/>
                      <wps:spPr>
                        <a:xfrm>
                          <a:off x="0" y="0"/>
                          <a:ext cx="2025650" cy="55245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8"/>
                              </w:numPr>
                              <w:tabs>
                                <w:tab w:val="left" w:pos="325"/>
                              </w:tabs>
                              <w:spacing w:before="84"/>
                              <w:ind w:hanging="182"/>
                            </w:pPr>
                            <w:r>
                              <w:t>不进行告知；</w:t>
                            </w:r>
                          </w:p>
                          <w:p w:rsidR="00D01293" w:rsidRDefault="00364561">
                            <w:pPr>
                              <w:pStyle w:val="a3"/>
                              <w:numPr>
                                <w:ilvl w:val="0"/>
                                <w:numId w:val="8"/>
                              </w:numPr>
                              <w:tabs>
                                <w:tab w:val="left" w:pos="325"/>
                              </w:tabs>
                              <w:spacing w:before="9" w:line="249" w:lineRule="auto"/>
                              <w:ind w:left="143" w:right="150" w:firstLine="0"/>
                            </w:pPr>
                            <w:r>
                              <w:rPr>
                                <w:spacing w:val="-2"/>
                              </w:rPr>
                              <w:t>不听取当事人申辩、不进行复议。</w:t>
                            </w:r>
                            <w:r>
                              <w:t>风险等级：低</w:t>
                            </w:r>
                          </w:p>
                        </w:txbxContent>
                      </wps:txbx>
                      <wps:bodyPr lIns="0" tIns="0" rIns="0" bIns="0" upright="1"/>
                    </wps:wsp>
                  </a:graphicData>
                </a:graphic>
              </wp:anchor>
            </w:drawing>
          </mc:Choice>
          <mc:Fallback>
            <w:pict>
              <v:shape id="文本框 46" o:spid="_x0000_s1038" type="#_x0000_t202" style="position:absolute;left:0;text-align:left;margin-left:59.3pt;margin-top:-3.9pt;width:159.5pt;height:43.5pt;z-index:25169817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" filled="f">
                <v:textbox inset="0,0,0,0">
                  <w:txbxContent>
                    <w:p w:rsidR="00D01293" w:rsidRDefault="00364561">
                      <w:pPr>
                        <w:pStyle w:val="a3"/>
                        <w:numPr>
                          <w:ilvl w:val="0"/>
                          <w:numId w:val="8"/>
                        </w:numPr>
                        <w:tabs>
                          <w:tab w:val="left" w:pos="325"/>
                        </w:tabs>
                        <w:spacing w:before="84"/>
                        <w:ind w:hanging="182"/>
                      </w:pPr>
                      <w:r>
                        <w:t>不进行告知；</w:t>
                      </w:r>
                    </w:p>
                    <w:p w:rsidR="00D01293" w:rsidRDefault="00364561">
                      <w:pPr>
                        <w:pStyle w:val="a3"/>
                        <w:numPr>
                          <w:ilvl w:val="0"/>
                          <w:numId w:val="8"/>
                        </w:numPr>
                        <w:tabs>
                          <w:tab w:val="left" w:pos="325"/>
                        </w:tabs>
                        <w:spacing w:before="9" w:line="249" w:lineRule="auto"/>
                        <w:ind w:left="143" w:right="150" w:firstLine="0"/>
                      </w:pPr>
                      <w:r>
                        <w:rPr>
                          <w:spacing w:val="-2"/>
                        </w:rPr>
                        <w:t>不听取当事人申辩、不进行复议。</w:t>
                      </w:r>
                      <w:r>
                        <w:t>风险等级：低</w:t>
                      </w:r>
                    </w:p>
                  </w:txbxContent>
                </v:textbox>
                <w10:wrap anchorx="page"/>
              </v:shape>
            </w:pict>
          </mc:Fallback>
        </mc:AlternateContent>
      </w:r>
      <w:r>
        <w:rPr>
          <w:rFonts w:ascii="Times New Roman" w:eastAsia="Times New Roman"/>
          <w:u w:val="single"/>
        </w:rPr>
        <w:t xml:space="preserve">   </w:t>
      </w:r>
      <w:r>
        <w:rPr>
          <w:u w:val="single"/>
        </w:rPr>
        <w:t>风险点</w:t>
      </w:r>
    </w:p>
    <w:p w:rsidR="00D01293" w:rsidRDefault="00364561">
      <w:pPr>
        <w:spacing w:before="141"/>
        <w:ind w:left="1742"/>
        <w:rPr>
          <w:rFonts w:ascii="仿宋" w:eastAsia="仿宋"/>
          <w:sz w:val="24"/>
        </w:rPr>
      </w:pPr>
      <w:r>
        <w:br w:type="column"/>
      </w:r>
      <w:r>
        <w:rPr>
          <w:rFonts w:ascii="仿宋" w:eastAsia="仿宋" w:hint="eastAsia"/>
          <w:spacing w:val="-227"/>
          <w:sz w:val="24"/>
        </w:rPr>
        <w:lastRenderedPageBreak/>
        <w:t>防</w:t>
      </w:r>
      <w:r>
        <w:rPr>
          <w:rFonts w:ascii="仿宋" w:eastAsia="仿宋" w:hint="eastAsia"/>
          <w:spacing w:val="106"/>
          <w:position w:val="-7"/>
          <w:sz w:val="24"/>
          <w:u w:val="single"/>
        </w:rPr>
        <w:t xml:space="preserve"> </w:t>
      </w:r>
      <w:r>
        <w:rPr>
          <w:rFonts w:ascii="仿宋" w:eastAsia="仿宋" w:hint="eastAsia"/>
          <w:sz w:val="24"/>
        </w:rPr>
        <w:t>控措施</w:t>
      </w:r>
    </w:p>
    <w:p w:rsidR="00D01293" w:rsidRDefault="00D01293">
      <w:pPr>
        <w:rPr>
          <w:rFonts w:ascii="仿宋" w:eastAsia="仿宋"/>
          <w:sz w:val="24"/>
        </w:rPr>
        <w:sectPr w:rsidR="00D01293">
          <w:type w:val="continuous"/>
          <w:pgSz w:w="11910" w:h="16840"/>
          <w:pgMar w:top="1280" w:right="520" w:bottom="280" w:left="1000" w:header="720" w:footer="720" w:gutter="0"/>
          <w:cols w:num="2" w:space="720" w:equalWidth="0">
            <w:col w:w="4325" w:space="40"/>
            <w:col w:w="6025"/>
          </w:cols>
        </w:sectPr>
      </w:pPr>
    </w:p>
    <w:p w:rsidR="00D01293" w:rsidRDefault="00D01293">
      <w:pPr>
        <w:pStyle w:val="a3"/>
        <w:spacing w:before="7"/>
        <w:rPr>
          <w:rFonts w:ascii="仿宋"/>
          <w:sz w:val="25"/>
        </w:rPr>
      </w:pPr>
    </w:p>
    <w:p w:rsidR="00D01293" w:rsidRDefault="00364561">
      <w:pPr>
        <w:pStyle w:val="a3"/>
        <w:ind w:left="5178"/>
        <w:rPr>
          <w:rFonts w:ascii="仿宋"/>
          <w:sz w:val="20"/>
        </w:rPr>
      </w:pPr>
      <w:r>
        <w:rPr>
          <w:rFonts w:ascii="仿宋"/>
          <w:noProof/>
          <w:sz w:val="20"/>
          <w:lang w:val="en-US" w:bidi="ar-SA"/>
        </w:rPr>
        <mc:AlternateContent>
          <mc:Choice Requires="wpg">
            <w:drawing>
              <wp:inline distT="0" distB="0" distL="114300" distR="114300">
                <wp:extent cx="76200" cy="577850"/>
                <wp:effectExtent l="0" t="0" r="0" b="0"/>
                <wp:docPr id="53" name="组合 47"/>
                <wp:cNvGraphicFramePr/>
                <a:graphic xmlns:a="http://schemas.openxmlformats.org/drawingml/2006/main">
                  <a:graphicData uri="http://schemas.microsoft.com/office/word/2010/wordprocessingGroup">
                    <wpg:wgp>
                      <wpg:cNvGrpSpPr/>
                      <wpg:grpSpPr>
                        <a:xfrm>
                          <a:off x="0" y="0"/>
                          <a:ext cx="76200" cy="577850"/>
                          <a:chOff x="0" y="0"/>
                          <a:chExt cx="120" cy="910"/>
                        </a:xfrm>
                      </wpg:grpSpPr>
                      <wps:wsp>
                        <wps:cNvPr id="51" name="任意多边形 48"/>
                        <wps:cNvSpPr/>
                        <wps:spPr>
                          <a:xfrm>
                            <a:off x="0" y="788"/>
                            <a:ext cx="120" cy="121"/>
                          </a:xfrm>
                          <a:custGeom>
                            <a:avLst/>
                            <a:gdLst/>
                            <a:ahLst/>
                            <a:cxnLst/>
                            <a:rect l="0" t="0" r="0" b="0"/>
                            <a:pathLst>
                              <a:path w="120" h="121">
                                <a:moveTo>
                                  <a:pt x="61" y="120"/>
                                </a:moveTo>
                                <a:lnTo>
                                  <a:pt x="0" y="1"/>
                                </a:lnTo>
                                <a:lnTo>
                                  <a:pt x="120" y="0"/>
                                </a:lnTo>
                                <a:lnTo>
                                  <a:pt x="61" y="120"/>
                                </a:lnTo>
                                <a:close/>
                              </a:path>
                            </a:pathLst>
                          </a:custGeom>
                          <a:solidFill>
                            <a:srgbClr val="000000"/>
                          </a:solidFill>
                          <a:ln>
                            <a:noFill/>
                          </a:ln>
                        </wps:spPr>
                        <wps:bodyPr upright="1"/>
                      </wps:wsp>
                      <wps:wsp>
                        <wps:cNvPr id="52" name="直线 49"/>
                        <wps:cNvCnPr/>
                        <wps:spPr>
                          <a:xfrm>
                            <a:off x="51" y="8"/>
                            <a:ext cx="10" cy="879"/>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id="组合 47" o:spid="_x0000_s1026" style="width:6pt;height:45.5pt;mso-position-horizontal-relative:char;mso-position-vertical-relative:line" coordsize="12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">
                <v:shape id="任意多边形 48" o:spid="_x0000_s1027" style="position:absolute;top:788;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2Df8IA&#10;AADbAAAADwAAAGRycy9kb3ducmV2LnhtbESP3YrCMBSE7xd8h3AE79a06vpTjSKC6OVafYBjc2yL&#10;zUlpolaf3iwseDnMzDfMYtWaStypcaVlBXE/AkGcWV1yruB03H5PQTiPrLGyTAqe5GC17HwtMNH2&#10;wQe6pz4XAcIuQQWF93UipcsKMuj6tiYO3sU2Bn2QTS51g48AN5UcRNFYGiw5LBRY06ag7JrejIJJ&#10;KYfxaKNfu/SYttnZ4+9sNlaq123XcxCeWv8J/7f3WsFPDH9fw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YN/wgAAANsAAAAPAAAAAAAAAAAAAAAAAJgCAABkcnMvZG93&#10;bnJldi54bWxQSwUGAAAAAAQABAD1AAAAhwMAAAAA&#10;" path="m61,120l,1,120,,61,120xe" fillcolor="black" stroked="f">
                  <v:path arrowok="t" textboxrect="0,0,120,121"/>
                </v:shape>
                <v:line id="直线 49" o:spid="_x0000_s1028" style="position:absolute;visibility:visible;mso-wrap-style:square" from="51,8" to="61,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w10:anchorlock/>
              </v:group>
            </w:pict>
          </mc:Fallback>
        </mc:AlternateContent>
      </w:r>
    </w:p>
    <w:p w:rsidR="00D01293" w:rsidRDefault="00D01293">
      <w:pPr>
        <w:rPr>
          <w:rFonts w:ascii="仿宋"/>
          <w:sz w:val="20"/>
        </w:rPr>
        <w:sectPr w:rsidR="00D01293">
          <w:type w:val="continuous"/>
          <w:pgSz w:w="11910" w:h="16840"/>
          <w:pgMar w:top="1280" w:right="520" w:bottom="280" w:left="1000" w:header="720" w:footer="720" w:gutter="0"/>
          <w:cols w:space="720"/>
        </w:sectPr>
      </w:pPr>
    </w:p>
    <w:p w:rsidR="00D01293" w:rsidRDefault="00364561">
      <w:pPr>
        <w:spacing w:before="109"/>
        <w:jc w:val="right"/>
        <w:rPr>
          <w:rFonts w:ascii="仿宋" w:eastAsia="仿宋"/>
          <w:sz w:val="24"/>
        </w:rPr>
      </w:pPr>
      <w:r>
        <w:rPr>
          <w:noProof/>
          <w:lang w:val="en-US" w:bidi="ar-SA"/>
        </w:rPr>
        <w:lastRenderedPageBreak/>
        <mc:AlternateContent>
          <mc:Choice Requires="wps">
            <w:drawing>
              <wp:anchor distT="0" distB="0" distL="114300" distR="114300" simplePos="0" relativeHeight="251371520" behindDoc="1" locked="0" layoutInCell="1" allowOverlap="1">
                <wp:simplePos x="0" y="0"/>
                <wp:positionH relativeFrom="page">
                  <wp:posOffset>2778125</wp:posOffset>
                </wp:positionH>
                <wp:positionV relativeFrom="paragraph">
                  <wp:posOffset>216535</wp:posOffset>
                </wp:positionV>
                <wp:extent cx="77470" cy="76200"/>
                <wp:effectExtent l="0" t="0" r="17780" b="0"/>
                <wp:wrapNone/>
                <wp:docPr id="23" name="任意多边形 50"/>
                <wp:cNvGraphicFramePr/>
                <a:graphic xmlns:a="http://schemas.openxmlformats.org/drawingml/2006/main">
                  <a:graphicData uri="http://schemas.microsoft.com/office/word/2010/wordprocessingShape">
                    <wps:wsp>
                      <wps:cNvSpPr/>
                      <wps:spPr>
                        <a:xfrm>
                          <a:off x="0" y="0"/>
                          <a:ext cx="77470" cy="76200"/>
                        </a:xfrm>
                        <a:custGeom>
                          <a:avLst/>
                          <a:gdLst/>
                          <a:ahLst/>
                          <a:cxnLst/>
                          <a:rect l="0" t="0" r="0" b="0"/>
                          <a:pathLst>
                            <a:path w="122" h="120">
                              <a:moveTo>
                                <a:pt x="119" y="120"/>
                              </a:moveTo>
                              <a:lnTo>
                                <a:pt x="0" y="58"/>
                              </a:lnTo>
                              <a:lnTo>
                                <a:pt x="121" y="0"/>
                              </a:lnTo>
                              <a:lnTo>
                                <a:pt x="119" y="120"/>
                              </a:lnTo>
                              <a:close/>
                            </a:path>
                          </a:pathLst>
                        </a:custGeom>
                        <a:solidFill>
                          <a:srgbClr val="000000"/>
                        </a:solidFill>
                        <a:ln>
                          <a:noFill/>
                        </a:ln>
                      </wps:spPr>
                      <wps:bodyPr upright="1"/>
                    </wps:wsp>
                  </a:graphicData>
                </a:graphic>
              </wp:anchor>
            </w:drawing>
          </mc:Choice>
          <mc:Fallback>
            <w:pict>
              <v:shape id="任意多边形 50" o:spid="_x0000_s1026" style="position:absolute;left:0;text-align:left;margin-left:218.75pt;margin-top:17.05pt;width:6.1pt;height:6pt;z-index:-251944960;visibility:visible;mso-wrap-style:square;mso-wrap-distance-left:9pt;mso-wrap-distance-top:0;mso-wrap-distance-right:9pt;mso-wrap-distance-bottom:0;mso-position-horizontal:absolute;mso-position-horizontal-relative:page;mso-position-vertical:absolute;mso-position-vertical-relative:text;v-text-anchor:top" coordsize="1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" path="m119,120l,58,121,r-2,120xe" fillcolor="black" stroked="f">
                <v:path arrowok="t" textboxrect="0,0,122,120"/>
                <w10:wrap anchorx="page"/>
              </v:shape>
            </w:pict>
          </mc:Fallback>
        </mc:AlternateContent>
      </w:r>
      <w:r>
        <w:rPr>
          <w:noProof/>
          <w:lang w:val="en-US" w:bidi="ar-SA"/>
        </w:rPr>
        <mc:AlternateContent>
          <mc:Choice Requires="wps">
            <w:drawing>
              <wp:anchor distT="0" distB="0" distL="114300" distR="114300" simplePos="0" relativeHeight="251684864" behindDoc="0" locked="0" layoutInCell="1" allowOverlap="1">
                <wp:simplePos x="0" y="0"/>
                <wp:positionH relativeFrom="page">
                  <wp:posOffset>3393440</wp:posOffset>
                </wp:positionH>
                <wp:positionV relativeFrom="paragraph">
                  <wp:posOffset>-20320</wp:posOffset>
                </wp:positionV>
                <wp:extent cx="1122680" cy="399415"/>
                <wp:effectExtent l="5080" t="4445" r="15240" b="15240"/>
                <wp:wrapNone/>
                <wp:docPr id="69" name="文本框 51"/>
                <wp:cNvGraphicFramePr/>
                <a:graphic xmlns:a="http://schemas.openxmlformats.org/drawingml/2006/main">
                  <a:graphicData uri="http://schemas.microsoft.com/office/word/2010/wordprocessingShape">
                    <wps:wsp>
                      <wps:cNvSpPr txBox="1"/>
                      <wps:spPr>
                        <a:xfrm>
                          <a:off x="0" y="0"/>
                          <a:ext cx="1122680" cy="39941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spacing w:before="212"/>
                              <w:ind w:left="616" w:right="616"/>
                              <w:jc w:val="center"/>
                              <w:rPr>
                                <w:sz w:val="24"/>
                              </w:rPr>
                            </w:pPr>
                            <w:r>
                              <w:rPr>
                                <w:sz w:val="24"/>
                              </w:rPr>
                              <w:t>决定</w:t>
                            </w:r>
                          </w:p>
                        </w:txbxContent>
                      </wps:txbx>
                      <wps:bodyPr lIns="0" tIns="0" rIns="0" bIns="0" upright="1"/>
                    </wps:wsp>
                  </a:graphicData>
                </a:graphic>
              </wp:anchor>
            </w:drawing>
          </mc:Choice>
          <mc:Fallback>
            <w:pict>
              <v:shape id="文本框 51" o:spid="_x0000_s1039" type="#_x0000_t202" style="position:absolute;left:0;text-align:left;margin-left:267.2pt;margin-top:-1.6pt;width:88.4pt;height:31.45pt;z-index:2516848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" filled="f">
                <v:textbox inset="0,0,0,0">
                  <w:txbxContent>
                    <w:p w:rsidR="00D01293" w:rsidRDefault="00364561">
                      <w:pPr>
                        <w:spacing w:before="212"/>
                        <w:ind w:left="616" w:right="616"/>
                        <w:jc w:val="center"/>
                        <w:rPr>
                          <w:sz w:val="24"/>
                        </w:rPr>
                      </w:pPr>
                      <w:r>
                        <w:rPr>
                          <w:sz w:val="24"/>
                        </w:rPr>
                        <w:t>决定</w:t>
                      </w:r>
                    </w:p>
                  </w:txbxContent>
                </v:textbox>
                <w10:wrap anchorx="page"/>
              </v:shape>
            </w:pict>
          </mc:Fallback>
        </mc:AlternateContent>
      </w:r>
      <w:r>
        <w:rPr>
          <w:noProof/>
          <w:lang w:val="en-US" w:bidi="ar-SA"/>
        </w:rPr>
        <mc:AlternateContent>
          <mc:Choice Requires="wps">
            <w:drawing>
              <wp:anchor distT="0" distB="0" distL="114300" distR="114300" simplePos="0" relativeHeight="251697152" behindDoc="0" locked="0" layoutInCell="1" allowOverlap="1">
                <wp:simplePos x="0" y="0"/>
                <wp:positionH relativeFrom="page">
                  <wp:posOffset>786765</wp:posOffset>
                </wp:positionH>
                <wp:positionV relativeFrom="paragraph">
                  <wp:posOffset>-497840</wp:posOffset>
                </wp:positionV>
                <wp:extent cx="1986280" cy="1184910"/>
                <wp:effectExtent l="4445" t="4445" r="9525" b="10795"/>
                <wp:wrapNone/>
                <wp:docPr id="78" name="文本框 52"/>
                <wp:cNvGraphicFramePr/>
                <a:graphic xmlns:a="http://schemas.openxmlformats.org/drawingml/2006/main">
                  <a:graphicData uri="http://schemas.microsoft.com/office/word/2010/wordprocessingShape">
                    <wps:wsp>
                      <wps:cNvSpPr txBox="1"/>
                      <wps:spPr>
                        <a:xfrm>
                          <a:off x="0" y="0"/>
                          <a:ext cx="1986280" cy="1184910"/>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9"/>
                              </w:numPr>
                              <w:tabs>
                                <w:tab w:val="left" w:pos="325"/>
                              </w:tabs>
                              <w:spacing w:before="84" w:line="249" w:lineRule="auto"/>
                              <w:ind w:left="143" w:right="142" w:firstLine="0"/>
                            </w:pPr>
                            <w:r>
                              <w:rPr>
                                <w:spacing w:val="-7"/>
                              </w:rPr>
                              <w:t>久拖不批或越权审批，无故拖延案</w:t>
                            </w:r>
                            <w:r>
                              <w:t>件办理；</w:t>
                            </w:r>
                          </w:p>
                          <w:p w:rsidR="00D01293" w:rsidRDefault="00364561">
                            <w:pPr>
                              <w:pStyle w:val="a3"/>
                              <w:numPr>
                                <w:ilvl w:val="0"/>
                                <w:numId w:val="9"/>
                              </w:numPr>
                              <w:tabs>
                                <w:tab w:val="left" w:pos="325"/>
                              </w:tabs>
                              <w:spacing w:line="249" w:lineRule="auto"/>
                              <w:ind w:left="143" w:right="142" w:firstLine="0"/>
                            </w:pPr>
                            <w:r>
                              <w:rPr>
                                <w:spacing w:val="8"/>
                              </w:rPr>
                              <w:t>利用职务便利接受贿赂为当事人谋利益；</w:t>
                            </w:r>
                          </w:p>
                          <w:p w:rsidR="00D01293" w:rsidRDefault="00364561">
                            <w:pPr>
                              <w:pStyle w:val="a3"/>
                              <w:numPr>
                                <w:ilvl w:val="0"/>
                                <w:numId w:val="9"/>
                              </w:numPr>
                              <w:tabs>
                                <w:tab w:val="left" w:pos="325"/>
                              </w:tabs>
                              <w:ind w:left="325" w:hanging="182"/>
                            </w:pPr>
                            <w:r>
                              <w:t>随意行使自由裁量权；</w:t>
                            </w:r>
                          </w:p>
                          <w:p w:rsidR="00D01293" w:rsidRDefault="00364561">
                            <w:pPr>
                              <w:pStyle w:val="a3"/>
                              <w:numPr>
                                <w:ilvl w:val="0"/>
                                <w:numId w:val="9"/>
                              </w:numPr>
                              <w:tabs>
                                <w:tab w:val="left" w:pos="325"/>
                              </w:tabs>
                              <w:spacing w:before="10" w:line="249" w:lineRule="auto"/>
                              <w:ind w:left="143" w:right="1168" w:firstLine="0"/>
                            </w:pPr>
                            <w:r>
                              <w:rPr>
                                <w:spacing w:val="-2"/>
                              </w:rPr>
                              <w:t>法律法规运用错误。</w:t>
                            </w:r>
                            <w:r>
                              <w:t>风险等级：中</w:t>
                            </w:r>
                          </w:p>
                        </w:txbxContent>
                      </wps:txbx>
                      <wps:bodyPr lIns="0" tIns="0" rIns="0" bIns="0" upright="1"/>
                    </wps:wsp>
                  </a:graphicData>
                </a:graphic>
              </wp:anchor>
            </w:drawing>
          </mc:Choice>
          <mc:Fallback>
            <w:pict>
              <v:shape id="文本框 52" o:spid="_x0000_s1040" type="#_x0000_t202" style="position:absolute;left:0;text-align:left;margin-left:61.95pt;margin-top:-39.2pt;width:156.4pt;height:93.3pt;z-index:25169715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" filled="f">
                <v:textbox inset="0,0,0,0">
                  <w:txbxContent>
                    <w:p w:rsidR="00D01293" w:rsidRDefault="00364561">
                      <w:pPr>
                        <w:pStyle w:val="a3"/>
                        <w:numPr>
                          <w:ilvl w:val="0"/>
                          <w:numId w:val="9"/>
                        </w:numPr>
                        <w:tabs>
                          <w:tab w:val="left" w:pos="325"/>
                        </w:tabs>
                        <w:spacing w:before="84" w:line="249" w:lineRule="auto"/>
                        <w:ind w:left="143" w:right="142" w:firstLine="0"/>
                      </w:pPr>
                      <w:r>
                        <w:rPr>
                          <w:spacing w:val="-7"/>
                        </w:rPr>
                        <w:t>久拖不批或越权审批，无故拖延案</w:t>
                      </w:r>
                      <w:r>
                        <w:t>件办理；</w:t>
                      </w:r>
                    </w:p>
                    <w:p w:rsidR="00D01293" w:rsidRDefault="00364561">
                      <w:pPr>
                        <w:pStyle w:val="a3"/>
                        <w:numPr>
                          <w:ilvl w:val="0"/>
                          <w:numId w:val="9"/>
                        </w:numPr>
                        <w:tabs>
                          <w:tab w:val="left" w:pos="325"/>
                        </w:tabs>
                        <w:spacing w:line="249" w:lineRule="auto"/>
                        <w:ind w:left="143" w:right="142" w:firstLine="0"/>
                      </w:pPr>
                      <w:r>
                        <w:rPr>
                          <w:spacing w:val="8"/>
                        </w:rPr>
                        <w:t>利用职务便利接受贿赂为当事人谋利益；</w:t>
                      </w:r>
                    </w:p>
                    <w:p w:rsidR="00D01293" w:rsidRDefault="00364561">
                      <w:pPr>
                        <w:pStyle w:val="a3"/>
                        <w:numPr>
                          <w:ilvl w:val="0"/>
                          <w:numId w:val="9"/>
                        </w:numPr>
                        <w:tabs>
                          <w:tab w:val="left" w:pos="325"/>
                        </w:tabs>
                        <w:ind w:left="325" w:hanging="182"/>
                      </w:pPr>
                      <w:r>
                        <w:t>随意行使自由裁量权；</w:t>
                      </w:r>
                    </w:p>
                    <w:p w:rsidR="00D01293" w:rsidRDefault="00364561">
                      <w:pPr>
                        <w:pStyle w:val="a3"/>
                        <w:numPr>
                          <w:ilvl w:val="0"/>
                          <w:numId w:val="9"/>
                        </w:numPr>
                        <w:tabs>
                          <w:tab w:val="left" w:pos="325"/>
                        </w:tabs>
                        <w:spacing w:before="10" w:line="249" w:lineRule="auto"/>
                        <w:ind w:left="143" w:right="1168" w:firstLine="0"/>
                      </w:pPr>
                      <w:r>
                        <w:rPr>
                          <w:spacing w:val="-2"/>
                        </w:rPr>
                        <w:t>法律法规运用错误。</w:t>
                      </w:r>
                      <w:r>
                        <w:t>风险等级：中</w:t>
                      </w:r>
                    </w:p>
                  </w:txbxContent>
                </v:textbox>
                <w10:wrap anchorx="page"/>
              </v:shape>
            </w:pict>
          </mc:Fallback>
        </mc:AlternateContent>
      </w:r>
      <w:r>
        <w:rPr>
          <w:rFonts w:ascii="Times New Roman" w:eastAsia="Times New Roman"/>
          <w:sz w:val="24"/>
          <w:u w:val="thick"/>
        </w:rPr>
        <w:t xml:space="preserve">   </w:t>
      </w:r>
      <w:r>
        <w:rPr>
          <w:rFonts w:ascii="仿宋" w:eastAsia="仿宋" w:hint="eastAsia"/>
          <w:sz w:val="24"/>
          <w:u w:val="thick"/>
        </w:rPr>
        <w:t>风险点</w:t>
      </w:r>
    </w:p>
    <w:p w:rsidR="00D01293" w:rsidRDefault="00364561">
      <w:pPr>
        <w:spacing w:before="37"/>
        <w:ind w:left="1856"/>
        <w:rPr>
          <w:rFonts w:ascii="仿宋" w:eastAsia="仿宋"/>
          <w:sz w:val="24"/>
        </w:rPr>
      </w:pPr>
      <w:r>
        <w:br w:type="column"/>
      </w:r>
      <w:r>
        <w:rPr>
          <w:rFonts w:ascii="仿宋" w:eastAsia="仿宋" w:hint="eastAsia"/>
          <w:sz w:val="24"/>
        </w:rPr>
        <w:lastRenderedPageBreak/>
        <w:t>防</w:t>
      </w:r>
      <w:r>
        <w:rPr>
          <w:rFonts w:ascii="仿宋" w:eastAsia="仿宋" w:hint="eastAsia"/>
          <w:sz w:val="24"/>
          <w:u w:val="single"/>
        </w:rPr>
        <w:t>控措施</w:t>
      </w:r>
    </w:p>
    <w:p w:rsidR="00D01293" w:rsidRDefault="00D01293">
      <w:pPr>
        <w:rPr>
          <w:rFonts w:ascii="仿宋" w:eastAsia="仿宋"/>
          <w:sz w:val="24"/>
        </w:rPr>
        <w:sectPr w:rsidR="00D01293">
          <w:type w:val="continuous"/>
          <w:pgSz w:w="11910" w:h="16840"/>
          <w:pgMar w:top="1280" w:right="520" w:bottom="280" w:left="1000" w:header="720" w:footer="720" w:gutter="0"/>
          <w:cols w:num="2" w:space="720" w:equalWidth="0">
            <w:col w:w="4302" w:space="40"/>
            <w:col w:w="6048"/>
          </w:cols>
        </w:sectPr>
      </w:pPr>
    </w:p>
    <w:p w:rsidR="00D01293" w:rsidRDefault="00D01293">
      <w:pPr>
        <w:pStyle w:val="a3"/>
        <w:rPr>
          <w:rFonts w:ascii="仿宋"/>
          <w:sz w:val="20"/>
        </w:rPr>
      </w:pPr>
    </w:p>
    <w:p w:rsidR="00D01293" w:rsidRDefault="00D01293">
      <w:pPr>
        <w:pStyle w:val="a3"/>
        <w:rPr>
          <w:rFonts w:ascii="仿宋"/>
          <w:sz w:val="20"/>
        </w:rPr>
      </w:pPr>
    </w:p>
    <w:p w:rsidR="00D01293" w:rsidRDefault="00D01293">
      <w:pPr>
        <w:pStyle w:val="a3"/>
        <w:rPr>
          <w:rFonts w:ascii="仿宋"/>
          <w:sz w:val="20"/>
        </w:rPr>
      </w:pPr>
    </w:p>
    <w:p w:rsidR="00D01293" w:rsidRDefault="00364561">
      <w:pPr>
        <w:tabs>
          <w:tab w:val="left" w:pos="2852"/>
        </w:tabs>
        <w:spacing w:before="195"/>
        <w:ind w:left="274"/>
        <w:jc w:val="center"/>
        <w:rPr>
          <w:rFonts w:ascii="仿宋" w:eastAsia="仿宋"/>
          <w:sz w:val="24"/>
        </w:rPr>
      </w:pPr>
      <w:r>
        <w:rPr>
          <w:noProof/>
          <w:lang w:val="en-US" w:bidi="ar-SA"/>
        </w:rPr>
        <mc:AlternateContent>
          <mc:Choice Requires="wpg">
            <w:drawing>
              <wp:anchor distT="0" distB="0" distL="0" distR="0" simplePos="0" relativeHeight="251661312" behindDoc="1" locked="0" layoutInCell="1" allowOverlap="1">
                <wp:simplePos x="0" y="0"/>
                <wp:positionH relativeFrom="page">
                  <wp:posOffset>2803525</wp:posOffset>
                </wp:positionH>
                <wp:positionV relativeFrom="paragraph">
                  <wp:posOffset>362585</wp:posOffset>
                </wp:positionV>
                <wp:extent cx="644525" cy="76200"/>
                <wp:effectExtent l="0" t="0" r="3175" b="0"/>
                <wp:wrapTopAndBottom/>
                <wp:docPr id="56" name="组合 53"/>
                <wp:cNvGraphicFramePr/>
                <a:graphic xmlns:a="http://schemas.openxmlformats.org/drawingml/2006/main">
                  <a:graphicData uri="http://schemas.microsoft.com/office/word/2010/wordprocessingGroup">
                    <wpg:wgp>
                      <wpg:cNvGrpSpPr/>
                      <wpg:grpSpPr>
                        <a:xfrm>
                          <a:off x="0" y="0"/>
                          <a:ext cx="644525" cy="76200"/>
                          <a:chOff x="4415" y="571"/>
                          <a:chExt cx="1015" cy="120"/>
                        </a:xfrm>
                      </wpg:grpSpPr>
                      <wps:wsp>
                        <wps:cNvPr id="54" name="任意多边形 54"/>
                        <wps:cNvSpPr/>
                        <wps:spPr>
                          <a:xfrm>
                            <a:off x="4415" y="571"/>
                            <a:ext cx="121" cy="120"/>
                          </a:xfrm>
                          <a:custGeom>
                            <a:avLst/>
                            <a:gdLst/>
                            <a:ahLst/>
                            <a:cxnLst/>
                            <a:rect l="0" t="0" r="0" b="0"/>
                            <a:pathLst>
                              <a:path w="121" h="120">
                                <a:moveTo>
                                  <a:pt x="120" y="120"/>
                                </a:moveTo>
                                <a:lnTo>
                                  <a:pt x="0" y="60"/>
                                </a:lnTo>
                                <a:lnTo>
                                  <a:pt x="120" y="0"/>
                                </a:lnTo>
                                <a:lnTo>
                                  <a:pt x="120" y="120"/>
                                </a:lnTo>
                                <a:close/>
                              </a:path>
                            </a:pathLst>
                          </a:custGeom>
                          <a:solidFill>
                            <a:srgbClr val="000000"/>
                          </a:solidFill>
                          <a:ln>
                            <a:noFill/>
                          </a:ln>
                        </wps:spPr>
                        <wps:bodyPr upright="1"/>
                      </wps:wsp>
                      <wps:wsp>
                        <wps:cNvPr id="55" name="直线 55"/>
                        <wps:cNvCnPr/>
                        <wps:spPr>
                          <a:xfrm flipH="1" flipV="1">
                            <a:off x="4437" y="631"/>
                            <a:ext cx="985" cy="1"/>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53" o:spid="_x0000_s1026" style="position:absolute;left:0;text-align:left;margin-left:220.75pt;margin-top:28.55pt;width:50.75pt;height:6pt;z-index:-251655168;mso-wrap-distance-left:0;mso-wrap-distance-right:0;mso-position-horizontal-relative:page" coordorigin="4415,571" coordsize="10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">
                <v:shape id="任意多边形 54" o:spid="_x0000_s1027" style="position:absolute;left:4415;top:571;width:121;height:120;visibility:visible;mso-wrap-style:square;v-text-anchor:top" coordsize="121,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sDMMA&#10;AADbAAAADwAAAGRycy9kb3ducmV2LnhtbESPQWvCQBSE7wX/w/KEXopuKo1IzEZKodCrJuj1kX1m&#10;o9m3Ibs10V/fLRR6HGbmGybfTbYTNxp861jB6zIBQVw73XKjoCo/FxsQPiBr7ByTgjt52BWzpxwz&#10;7Ube0+0QGhEh7DNUYELoMyl9bciiX7qeOHpnN1gMUQ6N1AOOEW47uUqStbTYclww2NOHofp6+LYK&#10;Lu50T7v+tBrb9OErtz8+ypejUs/z6X0LItAU/sN/7S+tIH2D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wsDMMAAADbAAAADwAAAAAAAAAAAAAAAACYAgAAZHJzL2Rv&#10;d25yZXYueG1sUEsFBgAAAAAEAAQA9QAAAIgDAAAAAA==&#10;" path="m120,120l,60,120,r,120xe" fillcolor="black" stroked="f">
                  <v:path arrowok="t" textboxrect="0,0,121,120"/>
                </v:shape>
                <v:line id="直线 55" o:spid="_x0000_s1028" style="position:absolute;flip:x y;visibility:visible;mso-wrap-style:square" from="4437,631" to="542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Ca0MMAAADbAAAADwAAAGRycy9kb3ducmV2LnhtbESPT4vCMBTE7wv7HcJb8LJo6l+kGkUW&#10;XDwpVsXro3m2xealNFnb9dMbQfA4zMxvmPmyNaW4Ue0Kywr6vQgEcWp1wZmC42HdnYJwHlljaZkU&#10;/JOD5eLzY46xtg3v6Zb4TAQIuxgV5N5XsZQuzcmg69mKOHgXWxv0QdaZ1DU2AW5KOYiiiTRYcFjI&#10;saKfnNJr8mcUIG/vw2nTp5H8pbMbbHffq9NFqc5Xu5qB8NT6d/jV3mgF4zE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QmtDDAAAA2wAAAA8AAAAAAAAAAAAA&#10;AAAAoQIAAGRycy9kb3ducmV2LnhtbFBLBQYAAAAABAAEAPkAAACRAwAAAAA=&#10;"/>
                <w10:wrap type="topAndBottom" anchorx="page"/>
              </v:group>
            </w:pict>
          </mc:Fallback>
        </mc:AlternateContent>
      </w:r>
      <w:r>
        <w:rPr>
          <w:noProof/>
          <w:lang w:val="en-US" w:bidi="ar-SA"/>
        </w:rPr>
        <mc:AlternateContent>
          <mc:Choice Requires="wpg">
            <w:drawing>
              <wp:anchor distT="0" distB="0" distL="0" distR="0" simplePos="0" relativeHeight="251662336" behindDoc="1" locked="0" layoutInCell="1" allowOverlap="1">
                <wp:simplePos x="0" y="0"/>
                <wp:positionH relativeFrom="page">
                  <wp:posOffset>4370705</wp:posOffset>
                </wp:positionH>
                <wp:positionV relativeFrom="paragraph">
                  <wp:posOffset>369570</wp:posOffset>
                </wp:positionV>
                <wp:extent cx="901065" cy="76200"/>
                <wp:effectExtent l="0" t="635" r="0" b="0"/>
                <wp:wrapTopAndBottom/>
                <wp:docPr id="59" name="组合 56"/>
                <wp:cNvGraphicFramePr/>
                <a:graphic xmlns:a="http://schemas.openxmlformats.org/drawingml/2006/main">
                  <a:graphicData uri="http://schemas.microsoft.com/office/word/2010/wordprocessingGroup">
                    <wpg:wgp>
                      <wpg:cNvGrpSpPr/>
                      <wpg:grpSpPr>
                        <a:xfrm>
                          <a:off x="0" y="0"/>
                          <a:ext cx="901065" cy="76200"/>
                          <a:chOff x="6883" y="583"/>
                          <a:chExt cx="1419" cy="120"/>
                        </a:xfrm>
                      </wpg:grpSpPr>
                      <wps:wsp>
                        <wps:cNvPr id="57" name="任意多边形 57"/>
                        <wps:cNvSpPr/>
                        <wps:spPr>
                          <a:xfrm>
                            <a:off x="8180" y="582"/>
                            <a:ext cx="122" cy="120"/>
                          </a:xfrm>
                          <a:custGeom>
                            <a:avLst/>
                            <a:gdLst/>
                            <a:ahLst/>
                            <a:cxnLst/>
                            <a:rect l="0" t="0" r="0" b="0"/>
                            <a:pathLst>
                              <a:path w="122" h="120">
                                <a:moveTo>
                                  <a:pt x="0" y="120"/>
                                </a:moveTo>
                                <a:lnTo>
                                  <a:pt x="2" y="0"/>
                                </a:lnTo>
                                <a:lnTo>
                                  <a:pt x="121" y="62"/>
                                </a:lnTo>
                                <a:lnTo>
                                  <a:pt x="0" y="120"/>
                                </a:lnTo>
                                <a:close/>
                              </a:path>
                            </a:pathLst>
                          </a:custGeom>
                          <a:solidFill>
                            <a:srgbClr val="000000"/>
                          </a:solidFill>
                          <a:ln>
                            <a:noFill/>
                          </a:ln>
                        </wps:spPr>
                        <wps:bodyPr upright="1"/>
                      </wps:wsp>
                      <wps:wsp>
                        <wps:cNvPr id="58" name="直线 58"/>
                        <wps:cNvCnPr/>
                        <wps:spPr>
                          <a:xfrm>
                            <a:off x="6891" y="616"/>
                            <a:ext cx="1389" cy="29"/>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56" o:spid="_x0000_s1026" style="position:absolute;left:0;text-align:left;margin-left:344.15pt;margin-top:29.1pt;width:70.95pt;height:6pt;z-index:-251654144;mso-wrap-distance-left:0;mso-wrap-distance-right:0;mso-position-horizontal-relative:page" coordorigin="6883,583" coordsize="141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">
                <v:shape id="任意多边形 57" o:spid="_x0000_s1027" style="position:absolute;left:8180;top:582;width:122;height:120;visibility:visible;mso-wrap-style:square;v-text-anchor:top" coordsize="12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cQA&#10;AADbAAAADwAAAGRycy9kb3ducmV2LnhtbESP3WrCQBSE7wt9h+UUvBHd1NYfoqtUQYxXavQBDtlj&#10;EsyeDdnVpG/vFoReDjPzDbNYdaYSD2pcaVnB5zACQZxZXXKu4HLeDmYgnEfWWFkmBb/kYLV8f1tg&#10;rG3LJ3qkPhcBwi5GBYX3dSylywoy6Ia2Jg7e1TYGfZBNLnWDbYCbSo6iaCINlhwWCqxpU1B2S+9G&#10;wSRJ2+t+fRhtEpv00+P3F0aHnVK9j+5nDsJT5//Dr3aiFYyn8Pc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vsf3EAAAA2wAAAA8AAAAAAAAAAAAAAAAAmAIAAGRycy9k&#10;b3ducmV2LnhtbFBLBQYAAAAABAAEAPUAAACJAwAAAAA=&#10;" path="m,120l2,,121,62,,120xe" fillcolor="black" stroked="f">
                  <v:path arrowok="t" textboxrect="0,0,122,120"/>
                </v:shape>
                <v:line id="直线 58" o:spid="_x0000_s1028" style="position:absolute;visibility:visible;mso-wrap-style:square" from="6891,616" to="8280,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w10:wrap type="topAndBottom" anchorx="page"/>
              </v:group>
            </w:pict>
          </mc:Fallback>
        </mc:AlternateContent>
      </w:r>
      <w:r>
        <w:rPr>
          <w:noProof/>
          <w:lang w:val="en-US" w:bidi="ar-SA"/>
        </w:rPr>
        <mc:AlternateContent>
          <mc:Choice Requires="wps">
            <w:drawing>
              <wp:anchor distT="0" distB="0" distL="114300" distR="114300" simplePos="0" relativeHeight="251375616" behindDoc="1" locked="0" layoutInCell="1" allowOverlap="1">
                <wp:simplePos x="0" y="0"/>
                <wp:positionH relativeFrom="page">
                  <wp:posOffset>5052060</wp:posOffset>
                </wp:positionH>
                <wp:positionV relativeFrom="paragraph">
                  <wp:posOffset>-586105</wp:posOffset>
                </wp:positionV>
                <wp:extent cx="76200" cy="76200"/>
                <wp:effectExtent l="0" t="0" r="0" b="0"/>
                <wp:wrapNone/>
                <wp:docPr id="31" name="任意多边形 59"/>
                <wp:cNvGraphicFramePr/>
                <a:graphic xmlns:a="http://schemas.openxmlformats.org/drawingml/2006/main">
                  <a:graphicData uri="http://schemas.microsoft.com/office/word/2010/wordprocessingShape">
                    <wps:wsp>
                      <wps:cNvSpPr/>
                      <wps:spPr>
                        <a:xfrm>
                          <a:off x="0" y="0"/>
                          <a:ext cx="76200" cy="76200"/>
                        </a:xfrm>
                        <a:custGeom>
                          <a:avLst/>
                          <a:gdLst/>
                          <a:ahLst/>
                          <a:cxnLst/>
                          <a:rect l="0" t="0" r="0" b="0"/>
                          <a:pathLst>
                            <a:path w="120" h="120">
                              <a:moveTo>
                                <a:pt x="0" y="120"/>
                              </a:moveTo>
                              <a:lnTo>
                                <a:pt x="0" y="0"/>
                              </a:lnTo>
                              <a:lnTo>
                                <a:pt x="120" y="60"/>
                              </a:lnTo>
                              <a:lnTo>
                                <a:pt x="0" y="120"/>
                              </a:lnTo>
                              <a:close/>
                            </a:path>
                          </a:pathLst>
                        </a:custGeom>
                        <a:solidFill>
                          <a:srgbClr val="000000"/>
                        </a:solidFill>
                        <a:ln>
                          <a:noFill/>
                        </a:ln>
                      </wps:spPr>
                      <wps:bodyPr upright="1"/>
                    </wps:wsp>
                  </a:graphicData>
                </a:graphic>
              </wp:anchor>
            </w:drawing>
          </mc:Choice>
          <mc:Fallback>
            <w:pict>
              <v:shape id="任意多边形 59" o:spid="_x0000_s1026" style="position:absolute;left:0;text-align:left;margin-left:397.8pt;margin-top:-46.15pt;width:6pt;height:6pt;z-index:-251940864;visibility:visible;mso-wrap-style:square;mso-wrap-distance-left:9pt;mso-wrap-distance-top:0;mso-wrap-distance-right:9pt;mso-wrap-distance-bottom:0;mso-position-horizontal:absolute;mso-position-horizontal-relative:page;mso-position-vertical:absolute;mso-position-vertical-relative:text;v-text-anchor:top" coordsize="1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" path="m,120l,,120,60,,120xe" fillcolor="black" stroked="f">
                <v:path arrowok="t" textboxrect="0,0,120,120"/>
                <w10:wrap anchorx="page"/>
              </v:shape>
            </w:pict>
          </mc:Fallback>
        </mc:AlternateContent>
      </w:r>
      <w:r>
        <w:rPr>
          <w:noProof/>
          <w:lang w:val="en-US" w:bidi="ar-SA"/>
        </w:rPr>
        <mc:AlternateContent>
          <mc:Choice Requires="wpg">
            <w:drawing>
              <wp:anchor distT="0" distB="0" distL="114300" distR="114300" simplePos="0" relativeHeight="251376640" behindDoc="1" locked="0" layoutInCell="1" allowOverlap="1">
                <wp:simplePos x="0" y="0"/>
                <wp:positionH relativeFrom="page">
                  <wp:posOffset>4542790</wp:posOffset>
                </wp:positionH>
                <wp:positionV relativeFrom="paragraph">
                  <wp:posOffset>1096010</wp:posOffset>
                </wp:positionV>
                <wp:extent cx="631190" cy="76200"/>
                <wp:effectExtent l="0" t="0" r="16510" b="0"/>
                <wp:wrapNone/>
                <wp:docPr id="34" name="组合 60"/>
                <wp:cNvGraphicFramePr/>
                <a:graphic xmlns:a="http://schemas.openxmlformats.org/drawingml/2006/main">
                  <a:graphicData uri="http://schemas.microsoft.com/office/word/2010/wordprocessingGroup">
                    <wpg:wgp>
                      <wpg:cNvGrpSpPr/>
                      <wpg:grpSpPr>
                        <a:xfrm>
                          <a:off x="0" y="0"/>
                          <a:ext cx="631190" cy="76200"/>
                          <a:chOff x="7154" y="1726"/>
                          <a:chExt cx="994" cy="120"/>
                        </a:xfrm>
                      </wpg:grpSpPr>
                      <wps:wsp>
                        <wps:cNvPr id="32" name="任意多边形 61"/>
                        <wps:cNvSpPr/>
                        <wps:spPr>
                          <a:xfrm>
                            <a:off x="8027" y="1726"/>
                            <a:ext cx="120" cy="120"/>
                          </a:xfrm>
                          <a:custGeom>
                            <a:avLst/>
                            <a:gdLst/>
                            <a:ahLst/>
                            <a:cxnLst/>
                            <a:rect l="0" t="0" r="0" b="0"/>
                            <a:pathLst>
                              <a:path w="120" h="120">
                                <a:moveTo>
                                  <a:pt x="0" y="120"/>
                                </a:moveTo>
                                <a:lnTo>
                                  <a:pt x="0" y="0"/>
                                </a:lnTo>
                                <a:lnTo>
                                  <a:pt x="120" y="60"/>
                                </a:lnTo>
                                <a:lnTo>
                                  <a:pt x="0" y="120"/>
                                </a:lnTo>
                                <a:close/>
                              </a:path>
                            </a:pathLst>
                          </a:custGeom>
                          <a:solidFill>
                            <a:srgbClr val="000000"/>
                          </a:solidFill>
                          <a:ln>
                            <a:noFill/>
                          </a:ln>
                        </wps:spPr>
                        <wps:bodyPr upright="1"/>
                      </wps:wsp>
                      <wps:wsp>
                        <wps:cNvPr id="33" name="直线 62"/>
                        <wps:cNvCnPr/>
                        <wps:spPr>
                          <a:xfrm>
                            <a:off x="7154" y="1786"/>
                            <a:ext cx="963" cy="0"/>
                          </a:xfrm>
                          <a:prstGeom prst="line">
                            <a:avLst/>
                          </a:prstGeom>
                          <a:ln w="12700" cap="flat" cmpd="sng">
                            <a:solidFill>
                              <a:srgbClr val="000000"/>
                            </a:solidFill>
                            <a:prstDash val="solid"/>
                            <a:headEnd type="none" w="med" len="med"/>
                            <a:tailEnd type="none" w="med" len="med"/>
                          </a:ln>
                        </wps:spPr>
                        <wps:bodyPr/>
                      </wps:wsp>
                    </wpg:wgp>
                  </a:graphicData>
                </a:graphic>
              </wp:anchor>
            </w:drawing>
          </mc:Choice>
          <mc:Fallback>
            <w:pict>
              <v:group id="组合 60" o:spid="_x0000_s1026" style="position:absolute;left:0;text-align:left;margin-left:357.7pt;margin-top:86.3pt;width:49.7pt;height:6pt;z-index:-251939840;mso-position-horizontal-relative:page" coordorigin="7154,1726" coordsize="9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">
                <v:shape id="任意多边形 61" o:spid="_x0000_s1027" style="position:absolute;left:8027;top:1726;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HGJ8IA&#10;AADbAAAADwAAAGRycy9kb3ducmV2LnhtbESPzYrCQBCE7wu+w9CCt3XiD4tERxHBRQ978OcBmkyb&#10;RDM9IdMbo0+/Iwh7LKrqK2qx6lylWmpC6dnAaJiAIs68LTk3cD5tP2eggiBbrDyTgQcFWC17HwtM&#10;rb/zgdqj5CpCOKRooBCpU61DVpDDMPQ1cfQuvnEoUTa5tg3eI9xVepwkX9phyXGhwJo2BWW3468z&#10;MN22Tz1Kfui5nxCLryT/vooxg363noMS6uQ//G7vrIHJGF5f4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4cYnwgAAANsAAAAPAAAAAAAAAAAAAAAAAJgCAABkcnMvZG93&#10;bnJldi54bWxQSwUGAAAAAAQABAD1AAAAhwMAAAAA&#10;" path="m,120l,,120,60,,120xe" fillcolor="black" stroked="f">
                  <v:path arrowok="t" textboxrect="0,0,120,120"/>
                </v:shape>
                <v:line id="直线 62" o:spid="_x0000_s1028" style="position:absolute;visibility:visible;mso-wrap-style:square" from="7154,1786" to="8117,1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kX8MAAADbAAAADwAAAGRycy9kb3ducmV2LnhtbESP3WoCMRSE7wu+QziCdzWrgr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5JF/DAAAA2wAAAA8AAAAAAAAAAAAA&#10;AAAAoQIAAGRycy9kb3ducmV2LnhtbFBLBQYAAAAABAAEAPkAAACRAwAAAAA=&#10;" strokeweight="1pt"/>
                <w10:wrap anchorx="page"/>
              </v:group>
            </w:pict>
          </mc:Fallback>
        </mc:AlternateContent>
      </w:r>
      <w:r>
        <w:rPr>
          <w:noProof/>
          <w:lang w:val="en-US" w:bidi="ar-SA"/>
        </w:rPr>
        <mc:AlternateContent>
          <mc:Choice Requires="wpg">
            <w:drawing>
              <wp:anchor distT="0" distB="0" distL="114300" distR="114300" simplePos="0" relativeHeight="251379712" behindDoc="1" locked="0" layoutInCell="1" allowOverlap="1">
                <wp:simplePos x="0" y="0"/>
                <wp:positionH relativeFrom="page">
                  <wp:posOffset>3914775</wp:posOffset>
                </wp:positionH>
                <wp:positionV relativeFrom="paragraph">
                  <wp:posOffset>-342265</wp:posOffset>
                </wp:positionV>
                <wp:extent cx="76200" cy="544830"/>
                <wp:effectExtent l="635" t="0" r="0" b="12065"/>
                <wp:wrapNone/>
                <wp:docPr id="37" name="组合 63"/>
                <wp:cNvGraphicFramePr/>
                <a:graphic xmlns:a="http://schemas.openxmlformats.org/drawingml/2006/main">
                  <a:graphicData uri="http://schemas.microsoft.com/office/word/2010/wordprocessingGroup">
                    <wpg:wgp>
                      <wpg:cNvGrpSpPr/>
                      <wpg:grpSpPr>
                        <a:xfrm>
                          <a:off x="0" y="0"/>
                          <a:ext cx="76200" cy="544830"/>
                          <a:chOff x="6166" y="-539"/>
                          <a:chExt cx="120" cy="858"/>
                        </a:xfrm>
                      </wpg:grpSpPr>
                      <wps:wsp>
                        <wps:cNvPr id="35" name="任意多边形 64"/>
                        <wps:cNvSpPr/>
                        <wps:spPr>
                          <a:xfrm>
                            <a:off x="6165" y="197"/>
                            <a:ext cx="120" cy="121"/>
                          </a:xfrm>
                          <a:custGeom>
                            <a:avLst/>
                            <a:gdLst/>
                            <a:ahLst/>
                            <a:cxnLst/>
                            <a:rect l="0" t="0" r="0" b="0"/>
                            <a:pathLst>
                              <a:path w="120" h="121">
                                <a:moveTo>
                                  <a:pt x="60" y="120"/>
                                </a:moveTo>
                                <a:lnTo>
                                  <a:pt x="0" y="0"/>
                                </a:lnTo>
                                <a:lnTo>
                                  <a:pt x="120" y="0"/>
                                </a:lnTo>
                                <a:lnTo>
                                  <a:pt x="60" y="120"/>
                                </a:lnTo>
                                <a:close/>
                              </a:path>
                            </a:pathLst>
                          </a:custGeom>
                          <a:solidFill>
                            <a:srgbClr val="000000"/>
                          </a:solidFill>
                          <a:ln>
                            <a:noFill/>
                          </a:ln>
                        </wps:spPr>
                        <wps:bodyPr upright="1"/>
                      </wps:wsp>
                      <wps:wsp>
                        <wps:cNvPr id="36" name="直线 65"/>
                        <wps:cNvCnPr/>
                        <wps:spPr>
                          <a:xfrm>
                            <a:off x="6225" y="-532"/>
                            <a:ext cx="1" cy="828"/>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组合 63" o:spid="_x0000_s1026" style="position:absolute;left:0;text-align:left;margin-left:308.25pt;margin-top:-26.95pt;width:6pt;height:42.9pt;z-index:-251936768;mso-position-horizontal-relative:page" coordorigin="6166,-539" coordsize="12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">
                <v:shape id="任意多边形 64" o:spid="_x0000_s1027" style="position:absolute;left:6165;top:197;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lg3MAA&#10;AADbAAAADwAAAGRycy9kb3ducmV2LnhtbESP3YrCMBSE7wXfIRzBO039X7tGEUH0UqsPcLY52xab&#10;k9JErT69EQQvh5n5hlmsGlOKG9WusKxg0I9AEKdWF5wpOJ+2vR8QziNrLC2Tggc5WC3brQXG2t75&#10;SLfEZyJA2MWoIPe+iqV0aU4GXd9WxMH7t7VBH2SdSV3jPcBNKYdRNJUGCw4LOVa0ySm9JFejYFbI&#10;0WC80c9dckqa9M/jYT6fKtXtNOtfEJ4a/w1/2nutYDSB95fw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9lg3MAAAADbAAAADwAAAAAAAAAAAAAAAACYAgAAZHJzL2Rvd25y&#10;ZXYueG1sUEsFBgAAAAAEAAQA9QAAAIUDAAAAAA==&#10;" path="m60,120l,,120,,60,120xe" fillcolor="black" stroked="f">
                  <v:path arrowok="t" textboxrect="0,0,120,121"/>
                </v:shape>
                <v:line id="直线 65" o:spid="_x0000_s1028" style="position:absolute;visibility:visible;mso-wrap-style:square" from="6225,-532" to="6226,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w10:wrap anchorx="page"/>
              </v:group>
            </w:pict>
          </mc:Fallback>
        </mc:AlternateContent>
      </w:r>
      <w:r>
        <w:rPr>
          <w:noProof/>
          <w:lang w:val="en-US" w:bidi="ar-SA"/>
        </w:rPr>
        <mc:AlternateContent>
          <mc:Choice Requires="wps">
            <w:drawing>
              <wp:anchor distT="0" distB="0" distL="114300" distR="114300" simplePos="0" relativeHeight="251381760" behindDoc="1" locked="0" layoutInCell="1" allowOverlap="1">
                <wp:simplePos x="0" y="0"/>
                <wp:positionH relativeFrom="page">
                  <wp:posOffset>3436620</wp:posOffset>
                </wp:positionH>
                <wp:positionV relativeFrom="paragraph">
                  <wp:posOffset>236220</wp:posOffset>
                </wp:positionV>
                <wp:extent cx="929640" cy="323215"/>
                <wp:effectExtent l="4445" t="4445" r="18415" b="15240"/>
                <wp:wrapNone/>
                <wp:docPr id="38" name="文本框 66"/>
                <wp:cNvGraphicFramePr/>
                <a:graphic xmlns:a="http://schemas.openxmlformats.org/drawingml/2006/main">
                  <a:graphicData uri="http://schemas.microsoft.com/office/word/2010/wordprocessingShape">
                    <wps:wsp>
                      <wps:cNvSpPr txBox="1"/>
                      <wps:spPr>
                        <a:xfrm>
                          <a:off x="0" y="0"/>
                          <a:ext cx="929640" cy="32321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spacing w:before="56"/>
                              <w:ind w:left="479"/>
                              <w:rPr>
                                <w:sz w:val="24"/>
                              </w:rPr>
                            </w:pPr>
                            <w:r>
                              <w:rPr>
                                <w:sz w:val="24"/>
                              </w:rPr>
                              <w:t>送达</w:t>
                            </w:r>
                          </w:p>
                        </w:txbxContent>
                      </wps:txbx>
                      <wps:bodyPr lIns="0" tIns="0" rIns="0" bIns="0" upright="1"/>
                    </wps:wsp>
                  </a:graphicData>
                </a:graphic>
              </wp:anchor>
            </w:drawing>
          </mc:Choice>
          <mc:Fallback>
            <w:pict>
              <v:shape id="文本框 66" o:spid="_x0000_s1041" type="#_x0000_t202" style="position:absolute;left:0;text-align:left;margin-left:270.6pt;margin-top:18.6pt;width:73.2pt;height:25.45pt;z-index:-2519347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" filled="f">
                <v:textbox inset="0,0,0,0">
                  <w:txbxContent>
                    <w:p w:rsidR="00D01293" w:rsidRDefault="00364561">
                      <w:pPr>
                        <w:spacing w:before="56"/>
                        <w:ind w:left="479"/>
                        <w:rPr>
                          <w:sz w:val="24"/>
                        </w:rPr>
                      </w:pPr>
                      <w:r>
                        <w:rPr>
                          <w:sz w:val="24"/>
                        </w:rPr>
                        <w:t>送达</w:t>
                      </w:r>
                    </w:p>
                  </w:txbxContent>
                </v:textbox>
                <w10:wrap anchorx="page"/>
              </v:shape>
            </w:pict>
          </mc:Fallback>
        </mc:AlternateContent>
      </w:r>
      <w:r>
        <w:rPr>
          <w:noProof/>
          <w:lang w:val="en-US" w:bidi="ar-SA"/>
        </w:rPr>
        <mc:AlternateContent>
          <mc:Choice Requires="wps">
            <w:drawing>
              <wp:anchor distT="0" distB="0" distL="114300" distR="114300" simplePos="0" relativeHeight="251682816" behindDoc="0" locked="0" layoutInCell="1" allowOverlap="1">
                <wp:simplePos x="0" y="0"/>
                <wp:positionH relativeFrom="page">
                  <wp:posOffset>5264150</wp:posOffset>
                </wp:positionH>
                <wp:positionV relativeFrom="paragraph">
                  <wp:posOffset>106680</wp:posOffset>
                </wp:positionV>
                <wp:extent cx="1875155" cy="544195"/>
                <wp:effectExtent l="4445" t="4445" r="6350" b="22860"/>
                <wp:wrapNone/>
                <wp:docPr id="67" name="文本框 67"/>
                <wp:cNvGraphicFramePr/>
                <a:graphic xmlns:a="http://schemas.openxmlformats.org/drawingml/2006/main">
                  <a:graphicData uri="http://schemas.microsoft.com/office/word/2010/wordprocessingShape">
                    <wps:wsp>
                      <wps:cNvSpPr txBox="1"/>
                      <wps:spPr>
                        <a:xfrm>
                          <a:off x="0" y="0"/>
                          <a:ext cx="1875155" cy="54419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10"/>
                              </w:numPr>
                              <w:tabs>
                                <w:tab w:val="left" w:pos="325"/>
                              </w:tabs>
                              <w:spacing w:before="82"/>
                            </w:pPr>
                            <w:r>
                              <w:t>严格执行报告书制作操作规范；</w:t>
                            </w:r>
                          </w:p>
                          <w:p w:rsidR="00D01293" w:rsidRDefault="00364561">
                            <w:pPr>
                              <w:pStyle w:val="a3"/>
                              <w:numPr>
                                <w:ilvl w:val="0"/>
                                <w:numId w:val="10"/>
                              </w:numPr>
                              <w:tabs>
                                <w:tab w:val="left" w:pos="325"/>
                              </w:tabs>
                              <w:spacing w:before="10" w:line="249" w:lineRule="auto"/>
                              <w:ind w:left="144" w:right="93" w:firstLine="0"/>
                            </w:pPr>
                            <w:r>
                              <w:rPr>
                                <w:spacing w:val="-2"/>
                              </w:rPr>
                              <w:t>加强内部监管，落实责任追究。</w:t>
                            </w:r>
                            <w:r>
                              <w:t>责任人：</w:t>
                            </w:r>
                            <w:r>
                              <w:rPr>
                                <w:rFonts w:hint="eastAsia"/>
                              </w:rPr>
                              <w:t>杨胜凯</w:t>
                            </w:r>
                            <w:bookmarkStart w:id="0" w:name="_GoBack"/>
                            <w:bookmarkEnd w:id="0"/>
                          </w:p>
                        </w:txbxContent>
                      </wps:txbx>
                      <wps:bodyPr lIns="0" tIns="0" rIns="0" bIns="0" upright="1"/>
                    </wps:wsp>
                  </a:graphicData>
                </a:graphic>
              </wp:anchor>
            </w:drawing>
          </mc:Choice>
          <mc:Fallback>
            <w:pict>
              <v:shape id="文本框 67" o:spid="_x0000_s1042" type="#_x0000_t202" style="position:absolute;left:0;text-align:left;margin-left:414.5pt;margin-top:8.4pt;width:147.65pt;height:42.85pt;z-index:2516828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" filled="f">
                <v:textbox inset="0,0,0,0">
                  <w:txbxContent>
                    <w:p w:rsidR="00D01293" w:rsidRDefault="00364561">
                      <w:pPr>
                        <w:pStyle w:val="a3"/>
                        <w:numPr>
                          <w:ilvl w:val="0"/>
                          <w:numId w:val="10"/>
                        </w:numPr>
                        <w:tabs>
                          <w:tab w:val="left" w:pos="325"/>
                        </w:tabs>
                        <w:spacing w:before="82"/>
                      </w:pPr>
                      <w:r>
                        <w:t>严格执行报告书制作操作规范；</w:t>
                      </w:r>
                    </w:p>
                    <w:p w:rsidR="00D01293" w:rsidRDefault="00364561">
                      <w:pPr>
                        <w:pStyle w:val="a3"/>
                        <w:numPr>
                          <w:ilvl w:val="0"/>
                          <w:numId w:val="10"/>
                        </w:numPr>
                        <w:tabs>
                          <w:tab w:val="left" w:pos="325"/>
                        </w:tabs>
                        <w:spacing w:before="10" w:line="249" w:lineRule="auto"/>
                        <w:ind w:left="144" w:right="93" w:firstLine="0"/>
                      </w:pPr>
                      <w:r>
                        <w:rPr>
                          <w:spacing w:val="-2"/>
                        </w:rPr>
                        <w:t>加强内部监管，落实责任追究。</w:t>
                      </w:r>
                      <w:r>
                        <w:t>责任人：</w:t>
                      </w:r>
                      <w:r>
                        <w:rPr>
                          <w:rFonts w:hint="eastAsia"/>
                        </w:rPr>
                        <w:t>杨胜凯</w:t>
                      </w:r>
                      <w:bookmarkStart w:id="1" w:name="_GoBack"/>
                      <w:bookmarkEnd w:id="1"/>
                    </w:p>
                  </w:txbxContent>
                </v:textbox>
                <w10:wrap anchorx="page"/>
              </v:shape>
            </w:pict>
          </mc:Fallback>
        </mc:AlternateContent>
      </w:r>
      <w:r>
        <w:rPr>
          <w:noProof/>
          <w:lang w:val="en-US" w:bidi="ar-SA"/>
        </w:rPr>
        <mc:AlternateContent>
          <mc:Choice Requires="wps">
            <w:drawing>
              <wp:anchor distT="0" distB="0" distL="114300" distR="114300" simplePos="0" relativeHeight="251683840" behindDoc="0" locked="0" layoutInCell="1" allowOverlap="1">
                <wp:simplePos x="0" y="0"/>
                <wp:positionH relativeFrom="page">
                  <wp:posOffset>794385</wp:posOffset>
                </wp:positionH>
                <wp:positionV relativeFrom="paragraph">
                  <wp:posOffset>106680</wp:posOffset>
                </wp:positionV>
                <wp:extent cx="2013585" cy="732155"/>
                <wp:effectExtent l="4445" t="4445" r="20320" b="6350"/>
                <wp:wrapNone/>
                <wp:docPr id="68" name="文本框 68"/>
                <wp:cNvGraphicFramePr/>
                <a:graphic xmlns:a="http://schemas.openxmlformats.org/drawingml/2006/main">
                  <a:graphicData uri="http://schemas.microsoft.com/office/word/2010/wordprocessingShape">
                    <wps:wsp>
                      <wps:cNvSpPr txBox="1"/>
                      <wps:spPr>
                        <a:xfrm>
                          <a:off x="0" y="0"/>
                          <a:ext cx="2013585" cy="73215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11"/>
                              </w:numPr>
                              <w:tabs>
                                <w:tab w:val="left" w:pos="338"/>
                              </w:tabs>
                              <w:spacing w:before="85" w:line="249" w:lineRule="auto"/>
                              <w:ind w:left="156" w:right="163" w:firstLine="0"/>
                            </w:pPr>
                            <w:r>
                              <w:rPr>
                                <w:spacing w:val="-7"/>
                              </w:rPr>
                              <w:t>擅自改动处罚内容，处罚报告书制</w:t>
                            </w:r>
                            <w:r>
                              <w:t>作不规范；</w:t>
                            </w:r>
                          </w:p>
                          <w:p w:rsidR="00D01293" w:rsidRDefault="00364561">
                            <w:pPr>
                              <w:pStyle w:val="a3"/>
                              <w:numPr>
                                <w:ilvl w:val="0"/>
                                <w:numId w:val="11"/>
                              </w:numPr>
                              <w:tabs>
                                <w:tab w:val="left" w:pos="338"/>
                              </w:tabs>
                              <w:spacing w:before="1" w:line="249" w:lineRule="auto"/>
                              <w:ind w:left="156" w:right="836" w:firstLine="0"/>
                            </w:pPr>
                            <w:r>
                              <w:rPr>
                                <w:spacing w:val="-2"/>
                              </w:rPr>
                              <w:t>未按法定方式及时送达。</w:t>
                            </w:r>
                            <w:r>
                              <w:t>风险等级：低</w:t>
                            </w:r>
                          </w:p>
                        </w:txbxContent>
                      </wps:txbx>
                      <wps:bodyPr lIns="0" tIns="0" rIns="0" bIns="0" upright="1"/>
                    </wps:wsp>
                  </a:graphicData>
                </a:graphic>
              </wp:anchor>
            </w:drawing>
          </mc:Choice>
          <mc:Fallback>
            <w:pict>
              <v:shape id="文本框 68" o:spid="_x0000_s1043" type="#_x0000_t202" style="position:absolute;left:0;text-align:left;margin-left:62.55pt;margin-top:8.4pt;width:158.55pt;height:57.65pt;z-index:25168384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" filled="f">
                <v:textbox inset="0,0,0,0">
                  <w:txbxContent>
                    <w:p w:rsidR="00D01293" w:rsidRDefault="00364561">
                      <w:pPr>
                        <w:pStyle w:val="a3"/>
                        <w:numPr>
                          <w:ilvl w:val="0"/>
                          <w:numId w:val="11"/>
                        </w:numPr>
                        <w:tabs>
                          <w:tab w:val="left" w:pos="338"/>
                        </w:tabs>
                        <w:spacing w:before="85" w:line="249" w:lineRule="auto"/>
                        <w:ind w:left="156" w:right="163" w:firstLine="0"/>
                      </w:pPr>
                      <w:r>
                        <w:rPr>
                          <w:spacing w:val="-7"/>
                        </w:rPr>
                        <w:t>擅自改动处罚内容，处罚报告书制</w:t>
                      </w:r>
                      <w:r>
                        <w:t>作不规范；</w:t>
                      </w:r>
                    </w:p>
                    <w:p w:rsidR="00D01293" w:rsidRDefault="00364561">
                      <w:pPr>
                        <w:pStyle w:val="a3"/>
                        <w:numPr>
                          <w:ilvl w:val="0"/>
                          <w:numId w:val="11"/>
                        </w:numPr>
                        <w:tabs>
                          <w:tab w:val="left" w:pos="338"/>
                        </w:tabs>
                        <w:spacing w:before="1" w:line="249" w:lineRule="auto"/>
                        <w:ind w:left="156" w:right="836" w:firstLine="0"/>
                      </w:pPr>
                      <w:r>
                        <w:rPr>
                          <w:spacing w:val="-2"/>
                        </w:rPr>
                        <w:t>未按法定方式及时送达。</w:t>
                      </w:r>
                      <w:r>
                        <w:t>风险等级：低</w:t>
                      </w:r>
                    </w:p>
                  </w:txbxContent>
                </v:textbox>
                <w10:wrap anchorx="page"/>
              </v:shape>
            </w:pict>
          </mc:Fallback>
        </mc:AlternateContent>
      </w:r>
      <w:r>
        <w:rPr>
          <w:noProof/>
          <w:lang w:val="en-US" w:bidi="ar-SA"/>
        </w:rPr>
        <mc:AlternateContent>
          <mc:Choice Requires="wps">
            <w:drawing>
              <wp:anchor distT="0" distB="0" distL="114300" distR="114300" simplePos="0" relativeHeight="251695104" behindDoc="0" locked="0" layoutInCell="1" allowOverlap="1">
                <wp:simplePos x="0" y="0"/>
                <wp:positionH relativeFrom="page">
                  <wp:posOffset>5233670</wp:posOffset>
                </wp:positionH>
                <wp:positionV relativeFrom="paragraph">
                  <wp:posOffset>765175</wp:posOffset>
                </wp:positionV>
                <wp:extent cx="1931670" cy="1094105"/>
                <wp:effectExtent l="4445" t="5080" r="6985" b="5715"/>
                <wp:wrapNone/>
                <wp:docPr id="76" name="文本框 69"/>
                <wp:cNvGraphicFramePr/>
                <a:graphic xmlns:a="http://schemas.openxmlformats.org/drawingml/2006/main">
                  <a:graphicData uri="http://schemas.microsoft.com/office/word/2010/wordprocessingShape">
                    <wps:wsp>
                      <wps:cNvSpPr txBox="1"/>
                      <wps:spPr>
                        <a:xfrm>
                          <a:off x="0" y="0"/>
                          <a:ext cx="1931670" cy="109410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12"/>
                              </w:numPr>
                              <w:tabs>
                                <w:tab w:val="left" w:pos="325"/>
                              </w:tabs>
                              <w:spacing w:before="84"/>
                              <w:ind w:hanging="182"/>
                            </w:pPr>
                            <w:r>
                              <w:t>严格按规定进行执法；</w:t>
                            </w:r>
                          </w:p>
                          <w:p w:rsidR="00D01293" w:rsidRDefault="00364561">
                            <w:pPr>
                              <w:pStyle w:val="a3"/>
                              <w:numPr>
                                <w:ilvl w:val="0"/>
                                <w:numId w:val="12"/>
                              </w:numPr>
                              <w:tabs>
                                <w:tab w:val="left" w:pos="325"/>
                              </w:tabs>
                              <w:spacing w:before="9"/>
                              <w:ind w:hanging="182"/>
                            </w:pPr>
                            <w:r>
                              <w:t>建立财物登记制度；</w:t>
                            </w:r>
                          </w:p>
                          <w:p w:rsidR="00D01293" w:rsidRDefault="00364561">
                            <w:pPr>
                              <w:pStyle w:val="a3"/>
                              <w:numPr>
                                <w:ilvl w:val="0"/>
                                <w:numId w:val="12"/>
                              </w:numPr>
                              <w:tabs>
                                <w:tab w:val="left" w:pos="325"/>
                              </w:tabs>
                              <w:spacing w:before="9" w:line="249" w:lineRule="auto"/>
                              <w:ind w:left="143" w:right="141" w:firstLine="0"/>
                            </w:pPr>
                            <w:r>
                              <w:rPr>
                                <w:spacing w:val="-1"/>
                              </w:rPr>
                              <w:t>执行内部监督检查、纪检跟踪督</w:t>
                            </w:r>
                            <w:r>
                              <w:t>察制度；</w:t>
                            </w:r>
                          </w:p>
                          <w:p w:rsidR="00D01293" w:rsidRDefault="00364561">
                            <w:pPr>
                              <w:pStyle w:val="a3"/>
                              <w:numPr>
                                <w:ilvl w:val="0"/>
                                <w:numId w:val="12"/>
                              </w:numPr>
                              <w:tabs>
                                <w:tab w:val="left" w:pos="325"/>
                              </w:tabs>
                              <w:spacing w:before="1" w:line="249" w:lineRule="auto"/>
                              <w:ind w:left="143" w:right="1441" w:firstLine="0"/>
                            </w:pPr>
                            <w:r>
                              <w:rPr>
                                <w:spacing w:val="-3"/>
                              </w:rPr>
                              <w:t>落实责任追究。</w:t>
                            </w:r>
                            <w:r>
                              <w:t>责任人：袁文书</w:t>
                            </w:r>
                          </w:p>
                        </w:txbxContent>
                      </wps:txbx>
                      <wps:bodyPr lIns="0" tIns="0" rIns="0" bIns="0" upright="1"/>
                    </wps:wsp>
                  </a:graphicData>
                </a:graphic>
              </wp:anchor>
            </w:drawing>
          </mc:Choice>
          <mc:Fallback>
            <w:pict>
              <v:shape id="文本框 69" o:spid="_x0000_s1044" type="#_x0000_t202" style="position:absolute;left:0;text-align:left;margin-left:412.1pt;margin-top:60.25pt;width:152.1pt;height:86.15pt;z-index:25169510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" filled="f">
                <v:textbox inset="0,0,0,0">
                  <w:txbxContent>
                    <w:p w:rsidR="00D01293" w:rsidRDefault="00364561">
                      <w:pPr>
                        <w:pStyle w:val="a3"/>
                        <w:numPr>
                          <w:ilvl w:val="0"/>
                          <w:numId w:val="12"/>
                        </w:numPr>
                        <w:tabs>
                          <w:tab w:val="left" w:pos="325"/>
                        </w:tabs>
                        <w:spacing w:before="84"/>
                        <w:ind w:hanging="182"/>
                      </w:pPr>
                      <w:r>
                        <w:t>严格按规定进行执法；</w:t>
                      </w:r>
                    </w:p>
                    <w:p w:rsidR="00D01293" w:rsidRDefault="00364561">
                      <w:pPr>
                        <w:pStyle w:val="a3"/>
                        <w:numPr>
                          <w:ilvl w:val="0"/>
                          <w:numId w:val="12"/>
                        </w:numPr>
                        <w:tabs>
                          <w:tab w:val="left" w:pos="325"/>
                        </w:tabs>
                        <w:spacing w:before="9"/>
                        <w:ind w:hanging="182"/>
                      </w:pPr>
                      <w:r>
                        <w:t>建立财物登记制度；</w:t>
                      </w:r>
                    </w:p>
                    <w:p w:rsidR="00D01293" w:rsidRDefault="00364561">
                      <w:pPr>
                        <w:pStyle w:val="a3"/>
                        <w:numPr>
                          <w:ilvl w:val="0"/>
                          <w:numId w:val="12"/>
                        </w:numPr>
                        <w:tabs>
                          <w:tab w:val="left" w:pos="325"/>
                        </w:tabs>
                        <w:spacing w:before="9" w:line="249" w:lineRule="auto"/>
                        <w:ind w:left="143" w:right="141" w:firstLine="0"/>
                      </w:pPr>
                      <w:r>
                        <w:rPr>
                          <w:spacing w:val="-1"/>
                        </w:rPr>
                        <w:t>执行内部监督检查、纪检跟踪督</w:t>
                      </w:r>
                      <w:r>
                        <w:t>察制度；</w:t>
                      </w:r>
                    </w:p>
                    <w:p w:rsidR="00D01293" w:rsidRDefault="00364561">
                      <w:pPr>
                        <w:pStyle w:val="a3"/>
                        <w:numPr>
                          <w:ilvl w:val="0"/>
                          <w:numId w:val="12"/>
                        </w:numPr>
                        <w:tabs>
                          <w:tab w:val="left" w:pos="325"/>
                        </w:tabs>
                        <w:spacing w:before="1" w:line="249" w:lineRule="auto"/>
                        <w:ind w:left="143" w:right="1441" w:firstLine="0"/>
                      </w:pPr>
                      <w:r>
                        <w:rPr>
                          <w:spacing w:val="-3"/>
                        </w:rPr>
                        <w:t>落实责任追究。</w:t>
                      </w:r>
                      <w:r>
                        <w:t>责任人：袁文书</w:t>
                      </w:r>
                    </w:p>
                  </w:txbxContent>
                </v:textbox>
                <w10:wrap anchorx="page"/>
              </v:shape>
            </w:pict>
          </mc:Fallback>
        </mc:AlternateContent>
      </w:r>
      <w:r>
        <w:rPr>
          <w:noProof/>
          <w:lang w:val="en-US" w:bidi="ar-SA"/>
        </w:rPr>
        <mc:AlternateContent>
          <mc:Choice Requires="wps">
            <w:drawing>
              <wp:anchor distT="0" distB="0" distL="114300" distR="114300" simplePos="0" relativeHeight="251696128" behindDoc="0" locked="0" layoutInCell="1" allowOverlap="1">
                <wp:simplePos x="0" y="0"/>
                <wp:positionH relativeFrom="page">
                  <wp:posOffset>5273675</wp:posOffset>
                </wp:positionH>
                <wp:positionV relativeFrom="paragraph">
                  <wp:posOffset>-1176020</wp:posOffset>
                </wp:positionV>
                <wp:extent cx="1873885" cy="1171575"/>
                <wp:effectExtent l="5080" t="5080" r="6985" b="4445"/>
                <wp:wrapNone/>
                <wp:docPr id="77" name="文本框 70"/>
                <wp:cNvGraphicFramePr/>
                <a:graphic xmlns:a="http://schemas.openxmlformats.org/drawingml/2006/main">
                  <a:graphicData uri="http://schemas.microsoft.com/office/word/2010/wordprocessingShape">
                    <wps:wsp>
                      <wps:cNvSpPr txBox="1"/>
                      <wps:spPr>
                        <a:xfrm>
                          <a:off x="0" y="0"/>
                          <a:ext cx="1873885" cy="117157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13"/>
                              </w:numPr>
                              <w:tabs>
                                <w:tab w:val="left" w:pos="325"/>
                              </w:tabs>
                              <w:spacing w:before="84" w:line="249" w:lineRule="auto"/>
                              <w:ind w:right="142" w:firstLine="0"/>
                            </w:pPr>
                            <w:r>
                              <w:rPr>
                                <w:spacing w:val="-7"/>
                              </w:rPr>
                              <w:t>执行内部监督检查、纪检跟踪督</w:t>
                            </w:r>
                            <w:r>
                              <w:t>察制度；</w:t>
                            </w:r>
                          </w:p>
                          <w:p w:rsidR="00D01293" w:rsidRDefault="00364561">
                            <w:pPr>
                              <w:pStyle w:val="a3"/>
                              <w:numPr>
                                <w:ilvl w:val="0"/>
                                <w:numId w:val="13"/>
                              </w:numPr>
                              <w:tabs>
                                <w:tab w:val="left" w:pos="325"/>
                              </w:tabs>
                              <w:spacing w:line="249" w:lineRule="auto"/>
                              <w:ind w:right="142" w:firstLine="0"/>
                            </w:pPr>
                            <w:r>
                              <w:rPr>
                                <w:spacing w:val="9"/>
                              </w:rPr>
                              <w:t>量化处罚标准，缩小自由裁量权，严格按量化标准处罚；</w:t>
                            </w:r>
                          </w:p>
                          <w:p w:rsidR="00D01293" w:rsidRDefault="00364561">
                            <w:pPr>
                              <w:pStyle w:val="a3"/>
                              <w:numPr>
                                <w:ilvl w:val="0"/>
                                <w:numId w:val="13"/>
                              </w:numPr>
                              <w:tabs>
                                <w:tab w:val="left" w:pos="325"/>
                              </w:tabs>
                              <w:spacing w:line="249" w:lineRule="auto"/>
                              <w:ind w:right="142" w:firstLine="0"/>
                            </w:pPr>
                            <w:r>
                              <w:rPr>
                                <w:spacing w:val="-8"/>
                              </w:rPr>
                              <w:t>执行听证程序，重大案件必须集</w:t>
                            </w:r>
                            <w:r>
                              <w:t>体讨论。</w:t>
                            </w:r>
                          </w:p>
                          <w:p w:rsidR="00D01293" w:rsidRDefault="00364561">
                            <w:pPr>
                              <w:pStyle w:val="a3"/>
                              <w:spacing w:before="1"/>
                              <w:ind w:left="144"/>
                            </w:pPr>
                            <w:r>
                              <w:t>责任人：</w:t>
                            </w:r>
                            <w:r>
                              <w:rPr>
                                <w:rFonts w:hint="eastAsia"/>
                              </w:rPr>
                              <w:t>张群玲</w:t>
                            </w:r>
                          </w:p>
                        </w:txbxContent>
                      </wps:txbx>
                      <wps:bodyPr lIns="0" tIns="0" rIns="0" bIns="0" upright="1"/>
                    </wps:wsp>
                  </a:graphicData>
                </a:graphic>
              </wp:anchor>
            </w:drawing>
          </mc:Choice>
          <mc:Fallback>
            <w:pict>
              <v:shape id="文本框 70" o:spid="_x0000_s1045" type="#_x0000_t202" style="position:absolute;left:0;text-align:left;margin-left:415.25pt;margin-top:-92.6pt;width:147.55pt;height:92.25pt;z-index:25169612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" filled="f">
                <v:textbox inset="0,0,0,0">
                  <w:txbxContent>
                    <w:p w:rsidR="00D01293" w:rsidRDefault="00364561">
                      <w:pPr>
                        <w:pStyle w:val="a3"/>
                        <w:numPr>
                          <w:ilvl w:val="0"/>
                          <w:numId w:val="13"/>
                        </w:numPr>
                        <w:tabs>
                          <w:tab w:val="left" w:pos="325"/>
                        </w:tabs>
                        <w:spacing w:before="84" w:line="249" w:lineRule="auto"/>
                        <w:ind w:right="142" w:firstLine="0"/>
                      </w:pPr>
                      <w:r>
                        <w:rPr>
                          <w:spacing w:val="-7"/>
                        </w:rPr>
                        <w:t>执行内部监督检查、纪检跟踪督</w:t>
                      </w:r>
                      <w:r>
                        <w:t>察制度；</w:t>
                      </w:r>
                    </w:p>
                    <w:p w:rsidR="00D01293" w:rsidRDefault="00364561">
                      <w:pPr>
                        <w:pStyle w:val="a3"/>
                        <w:numPr>
                          <w:ilvl w:val="0"/>
                          <w:numId w:val="13"/>
                        </w:numPr>
                        <w:tabs>
                          <w:tab w:val="left" w:pos="325"/>
                        </w:tabs>
                        <w:spacing w:line="249" w:lineRule="auto"/>
                        <w:ind w:right="142" w:firstLine="0"/>
                      </w:pPr>
                      <w:r>
                        <w:rPr>
                          <w:spacing w:val="9"/>
                        </w:rPr>
                        <w:t>量化处罚标准，缩小自由裁量权，严格按量化标准处罚；</w:t>
                      </w:r>
                    </w:p>
                    <w:p w:rsidR="00D01293" w:rsidRDefault="00364561">
                      <w:pPr>
                        <w:pStyle w:val="a3"/>
                        <w:numPr>
                          <w:ilvl w:val="0"/>
                          <w:numId w:val="13"/>
                        </w:numPr>
                        <w:tabs>
                          <w:tab w:val="left" w:pos="325"/>
                        </w:tabs>
                        <w:spacing w:line="249" w:lineRule="auto"/>
                        <w:ind w:right="142" w:firstLine="0"/>
                      </w:pPr>
                      <w:r>
                        <w:rPr>
                          <w:spacing w:val="-8"/>
                        </w:rPr>
                        <w:t>执行听证程序，重大案件必须集</w:t>
                      </w:r>
                      <w:r>
                        <w:t>体讨论。</w:t>
                      </w:r>
                    </w:p>
                    <w:p w:rsidR="00D01293" w:rsidRDefault="00364561">
                      <w:pPr>
                        <w:pStyle w:val="a3"/>
                        <w:spacing w:before="1"/>
                        <w:ind w:left="144"/>
                      </w:pPr>
                      <w:r>
                        <w:t>责任人：</w:t>
                      </w:r>
                      <w:r>
                        <w:rPr>
                          <w:rFonts w:hint="eastAsia"/>
                        </w:rPr>
                        <w:t>张群玲</w:t>
                      </w:r>
                    </w:p>
                  </w:txbxContent>
                </v:textbox>
                <w10:wrap anchorx="page"/>
              </v:shape>
            </w:pict>
          </mc:Fallback>
        </mc:AlternateContent>
      </w:r>
      <w:r>
        <w:rPr>
          <w:rFonts w:ascii="仿宋" w:eastAsia="仿宋" w:hint="eastAsia"/>
          <w:position w:val="-2"/>
          <w:sz w:val="24"/>
        </w:rPr>
        <w:t>风险点</w:t>
      </w:r>
      <w:r>
        <w:rPr>
          <w:rFonts w:ascii="仿宋" w:eastAsia="仿宋" w:hint="eastAsia"/>
          <w:position w:val="-2"/>
          <w:sz w:val="24"/>
        </w:rPr>
        <w:tab/>
      </w:r>
      <w:r>
        <w:rPr>
          <w:rFonts w:ascii="仿宋" w:eastAsia="仿宋" w:hint="eastAsia"/>
          <w:sz w:val="24"/>
        </w:rPr>
        <w:t>防控措施</w:t>
      </w:r>
    </w:p>
    <w:p w:rsidR="00D01293" w:rsidRDefault="00D01293">
      <w:pPr>
        <w:pStyle w:val="a3"/>
        <w:spacing w:before="11"/>
        <w:rPr>
          <w:rFonts w:ascii="仿宋"/>
          <w:sz w:val="14"/>
        </w:rPr>
      </w:pPr>
    </w:p>
    <w:p w:rsidR="00D01293" w:rsidRDefault="00364561">
      <w:pPr>
        <w:pStyle w:val="a3"/>
        <w:ind w:left="5211"/>
        <w:rPr>
          <w:rFonts w:ascii="仿宋"/>
          <w:sz w:val="20"/>
        </w:rPr>
      </w:pPr>
      <w:r>
        <w:rPr>
          <w:rFonts w:ascii="仿宋"/>
          <w:noProof/>
          <w:sz w:val="20"/>
          <w:lang w:val="en-US" w:bidi="ar-SA"/>
        </w:rPr>
        <mc:AlternateContent>
          <mc:Choice Requires="wpg">
            <w:drawing>
              <wp:inline distT="0" distB="0" distL="114300" distR="114300">
                <wp:extent cx="76200" cy="318770"/>
                <wp:effectExtent l="0" t="0" r="0" b="10160"/>
                <wp:docPr id="47" name="组合 71"/>
                <wp:cNvGraphicFramePr/>
                <a:graphic xmlns:a="http://schemas.openxmlformats.org/drawingml/2006/main">
                  <a:graphicData uri="http://schemas.microsoft.com/office/word/2010/wordprocessingGroup">
                    <wpg:wgp>
                      <wpg:cNvGrpSpPr/>
                      <wpg:grpSpPr>
                        <a:xfrm>
                          <a:off x="0" y="0"/>
                          <a:ext cx="76200" cy="318770"/>
                          <a:chOff x="0" y="0"/>
                          <a:chExt cx="120" cy="502"/>
                        </a:xfrm>
                      </wpg:grpSpPr>
                      <wps:wsp>
                        <wps:cNvPr id="45" name="任意多边形 72"/>
                        <wps:cNvSpPr/>
                        <wps:spPr>
                          <a:xfrm>
                            <a:off x="0" y="381"/>
                            <a:ext cx="120" cy="121"/>
                          </a:xfrm>
                          <a:custGeom>
                            <a:avLst/>
                            <a:gdLst/>
                            <a:ahLst/>
                            <a:cxnLst/>
                            <a:rect l="0" t="0" r="0" b="0"/>
                            <a:pathLst>
                              <a:path w="120" h="121">
                                <a:moveTo>
                                  <a:pt x="59" y="121"/>
                                </a:moveTo>
                                <a:lnTo>
                                  <a:pt x="0" y="0"/>
                                </a:lnTo>
                                <a:lnTo>
                                  <a:pt x="120" y="1"/>
                                </a:lnTo>
                                <a:lnTo>
                                  <a:pt x="59" y="121"/>
                                </a:lnTo>
                                <a:close/>
                              </a:path>
                            </a:pathLst>
                          </a:custGeom>
                          <a:solidFill>
                            <a:srgbClr val="000000"/>
                          </a:solidFill>
                          <a:ln>
                            <a:noFill/>
                          </a:ln>
                        </wps:spPr>
                        <wps:bodyPr upright="1"/>
                      </wps:wsp>
                      <wps:wsp>
                        <wps:cNvPr id="46" name="直线 73"/>
                        <wps:cNvCnPr/>
                        <wps:spPr>
                          <a:xfrm flipH="1">
                            <a:off x="59" y="8"/>
                            <a:ext cx="4" cy="47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id="组合 71" o:spid="_x0000_s1026" style="width:6pt;height:25.1pt;mso-position-horizontal-relative:char;mso-position-vertical-relative:line" coordsize="12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">
                <v:shape id="任意多边形 72" o:spid="_x0000_s1027" style="position:absolute;top:381;width:120;height:121;visibility:visible;mso-wrap-style:square;v-text-anchor:top" coordsize="1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8TocIA&#10;AADbAAAADwAAAGRycy9kb3ducmV2LnhtbESP3YrCMBSE7xd8h3AE79a0/q5dUxFB1kutPsDZ5mxb&#10;bE5KE7Xu0xtB8HKYmW+Y5aoztbhS6yrLCuJhBII4t7riQsHpuP38AuE8ssbaMim4k4NV2vtYYqLt&#10;jQ90zXwhAoRdggpK75tESpeXZNANbUMcvD/bGvRBtoXULd4C3NRyFEUzabDisFBiQ5uS8nN2MQrm&#10;lRzHk43+/8mOWZf/etwvFjOlBv1u/Q3CU+ff4Vd7pxVMpvD8En6AT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3xOhwgAAANsAAAAPAAAAAAAAAAAAAAAAAJgCAABkcnMvZG93&#10;bnJldi54bWxQSwUGAAAAAAQABAD1AAAAhwMAAAAA&#10;" path="m59,121l,,120,1,59,121xe" fillcolor="black" stroked="f">
                  <v:path arrowok="t" textboxrect="0,0,120,121"/>
                </v:shape>
                <v:line id="直线 73" o:spid="_x0000_s1028" style="position:absolute;flip:x;visibility:visible;mso-wrap-style:square" from="59,8" to="63,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w10:anchorlock/>
              </v:group>
            </w:pict>
          </mc:Fallback>
        </mc:AlternateContent>
      </w:r>
    </w:p>
    <w:p w:rsidR="00D01293" w:rsidRDefault="00D01293">
      <w:pPr>
        <w:rPr>
          <w:rFonts w:ascii="仿宋"/>
          <w:sz w:val="20"/>
        </w:rPr>
        <w:sectPr w:rsidR="00D01293">
          <w:type w:val="continuous"/>
          <w:pgSz w:w="11910" w:h="16840"/>
          <w:pgMar w:top="1280" w:right="520" w:bottom="280" w:left="1000" w:header="720" w:footer="720" w:gutter="0"/>
          <w:cols w:space="720"/>
        </w:sectPr>
      </w:pPr>
    </w:p>
    <w:p w:rsidR="00D01293" w:rsidRDefault="00364561">
      <w:pPr>
        <w:spacing w:before="56"/>
        <w:jc w:val="right"/>
        <w:rPr>
          <w:rFonts w:ascii="仿宋" w:eastAsia="仿宋"/>
          <w:sz w:val="24"/>
        </w:rPr>
      </w:pPr>
      <w:r>
        <w:rPr>
          <w:noProof/>
          <w:lang w:val="en-US" w:bidi="ar-SA"/>
        </w:rPr>
        <w:lastRenderedPageBreak/>
        <mc:AlternateContent>
          <mc:Choice Requires="wpg">
            <w:drawing>
              <wp:anchor distT="0" distB="0" distL="114300" distR="114300" simplePos="0" relativeHeight="251366400" behindDoc="1" locked="0" layoutInCell="1" allowOverlap="1">
                <wp:simplePos x="0" y="0"/>
                <wp:positionH relativeFrom="page">
                  <wp:posOffset>3419475</wp:posOffset>
                </wp:positionH>
                <wp:positionV relativeFrom="paragraph">
                  <wp:posOffset>0</wp:posOffset>
                </wp:positionV>
                <wp:extent cx="1155700" cy="1033780"/>
                <wp:effectExtent l="0" t="635" r="6350" b="13335"/>
                <wp:wrapNone/>
                <wp:docPr id="6" name="组合 74"/>
                <wp:cNvGraphicFramePr/>
                <a:graphic xmlns:a="http://schemas.openxmlformats.org/drawingml/2006/main">
                  <a:graphicData uri="http://schemas.microsoft.com/office/word/2010/wordprocessingGroup">
                    <wpg:wgp>
                      <wpg:cNvGrpSpPr/>
                      <wpg:grpSpPr>
                        <a:xfrm>
                          <a:off x="0" y="0"/>
                          <a:ext cx="1155700" cy="1033780"/>
                          <a:chOff x="5386" y="0"/>
                          <a:chExt cx="1820" cy="1628"/>
                        </a:xfrm>
                      </wpg:grpSpPr>
                      <wps:wsp>
                        <wps:cNvPr id="24" name="任意多边形 75"/>
                        <wps:cNvSpPr/>
                        <wps:spPr>
                          <a:xfrm>
                            <a:off x="5396" y="994"/>
                            <a:ext cx="1800" cy="624"/>
                          </a:xfrm>
                          <a:custGeom>
                            <a:avLst/>
                            <a:gdLst/>
                            <a:ahLst/>
                            <a:cxnLst/>
                            <a:rect l="0" t="0" r="0" b="0"/>
                            <a:pathLst>
                              <a:path w="1800" h="624">
                                <a:moveTo>
                                  <a:pt x="290" y="0"/>
                                </a:moveTo>
                                <a:lnTo>
                                  <a:pt x="216" y="10"/>
                                </a:lnTo>
                                <a:lnTo>
                                  <a:pt x="149" y="39"/>
                                </a:lnTo>
                                <a:lnTo>
                                  <a:pt x="91" y="85"/>
                                </a:lnTo>
                                <a:lnTo>
                                  <a:pt x="45" y="145"/>
                                </a:lnTo>
                                <a:lnTo>
                                  <a:pt x="14" y="216"/>
                                </a:lnTo>
                                <a:lnTo>
                                  <a:pt x="1" y="288"/>
                                </a:lnTo>
                                <a:lnTo>
                                  <a:pt x="0" y="312"/>
                                </a:lnTo>
                                <a:lnTo>
                                  <a:pt x="1" y="336"/>
                                </a:lnTo>
                                <a:lnTo>
                                  <a:pt x="14" y="408"/>
                                </a:lnTo>
                                <a:lnTo>
                                  <a:pt x="45" y="479"/>
                                </a:lnTo>
                                <a:lnTo>
                                  <a:pt x="91" y="539"/>
                                </a:lnTo>
                                <a:lnTo>
                                  <a:pt x="149" y="585"/>
                                </a:lnTo>
                                <a:lnTo>
                                  <a:pt x="216" y="614"/>
                                </a:lnTo>
                                <a:lnTo>
                                  <a:pt x="290" y="624"/>
                                </a:lnTo>
                                <a:lnTo>
                                  <a:pt x="1510" y="624"/>
                                </a:lnTo>
                                <a:lnTo>
                                  <a:pt x="1584" y="614"/>
                                </a:lnTo>
                                <a:lnTo>
                                  <a:pt x="1651" y="585"/>
                                </a:lnTo>
                                <a:lnTo>
                                  <a:pt x="1709" y="539"/>
                                </a:lnTo>
                                <a:lnTo>
                                  <a:pt x="1755" y="479"/>
                                </a:lnTo>
                                <a:lnTo>
                                  <a:pt x="1786" y="408"/>
                                </a:lnTo>
                                <a:lnTo>
                                  <a:pt x="1799" y="336"/>
                                </a:lnTo>
                                <a:lnTo>
                                  <a:pt x="1800" y="312"/>
                                </a:lnTo>
                                <a:lnTo>
                                  <a:pt x="1799" y="288"/>
                                </a:lnTo>
                                <a:lnTo>
                                  <a:pt x="1786" y="216"/>
                                </a:lnTo>
                                <a:lnTo>
                                  <a:pt x="1755" y="145"/>
                                </a:lnTo>
                                <a:lnTo>
                                  <a:pt x="1709" y="85"/>
                                </a:lnTo>
                                <a:lnTo>
                                  <a:pt x="1651" y="39"/>
                                </a:lnTo>
                                <a:lnTo>
                                  <a:pt x="1584" y="10"/>
                                </a:lnTo>
                                <a:lnTo>
                                  <a:pt x="1510" y="0"/>
                                </a:lnTo>
                                <a:lnTo>
                                  <a:pt x="290" y="0"/>
                                </a:lnTo>
                                <a:close/>
                              </a:path>
                            </a:pathLst>
                          </a:custGeom>
                          <a:noFill/>
                          <a:ln w="12700" cap="flat" cmpd="sng">
                            <a:solidFill>
                              <a:srgbClr val="000000"/>
                            </a:solidFill>
                            <a:prstDash val="solid"/>
                            <a:headEnd type="none" w="med" len="med"/>
                            <a:tailEnd type="none" w="med" len="med"/>
                          </a:ln>
                        </wps:spPr>
                        <wps:bodyPr upright="1"/>
                      </wps:wsp>
                      <wps:wsp>
                        <wps:cNvPr id="25" name="任意多边形 76"/>
                        <wps:cNvSpPr/>
                        <wps:spPr>
                          <a:xfrm>
                            <a:off x="6238" y="909"/>
                            <a:ext cx="120" cy="122"/>
                          </a:xfrm>
                          <a:custGeom>
                            <a:avLst/>
                            <a:gdLst/>
                            <a:ahLst/>
                            <a:cxnLst/>
                            <a:rect l="0" t="0" r="0" b="0"/>
                            <a:pathLst>
                              <a:path w="120" h="122">
                                <a:moveTo>
                                  <a:pt x="63" y="122"/>
                                </a:moveTo>
                                <a:lnTo>
                                  <a:pt x="0" y="4"/>
                                </a:lnTo>
                                <a:lnTo>
                                  <a:pt x="120" y="0"/>
                                </a:lnTo>
                                <a:lnTo>
                                  <a:pt x="63" y="122"/>
                                </a:lnTo>
                                <a:close/>
                              </a:path>
                            </a:pathLst>
                          </a:custGeom>
                          <a:solidFill>
                            <a:srgbClr val="000000"/>
                          </a:solidFill>
                          <a:ln>
                            <a:noFill/>
                          </a:ln>
                        </wps:spPr>
                        <wps:bodyPr upright="1"/>
                      </wps:wsp>
                      <wps:wsp>
                        <wps:cNvPr id="26" name="直线 77"/>
                        <wps:cNvCnPr/>
                        <wps:spPr>
                          <a:xfrm>
                            <a:off x="6291" y="634"/>
                            <a:ext cx="10" cy="375"/>
                          </a:xfrm>
                          <a:prstGeom prst="line">
                            <a:avLst/>
                          </a:prstGeom>
                          <a:ln w="9525" cap="flat" cmpd="sng">
                            <a:solidFill>
                              <a:srgbClr val="000000"/>
                            </a:solidFill>
                            <a:prstDash val="solid"/>
                            <a:headEnd type="none" w="med" len="med"/>
                            <a:tailEnd type="none" w="med" len="med"/>
                          </a:ln>
                        </wps:spPr>
                        <wps:bodyPr/>
                      </wps:wsp>
                      <wps:wsp>
                        <wps:cNvPr id="66" name="文本框 78"/>
                        <wps:cNvSpPr txBox="1"/>
                        <wps:spPr>
                          <a:xfrm>
                            <a:off x="5386" y="626"/>
                            <a:ext cx="1820" cy="1002"/>
                          </a:xfrm>
                          <a:prstGeom prst="rect">
                            <a:avLst/>
                          </a:prstGeom>
                          <a:noFill/>
                          <a:ln>
                            <a:noFill/>
                          </a:ln>
                        </wps:spPr>
                        <wps:txbx>
                          <w:txbxContent>
                            <w:p w:rsidR="00D01293" w:rsidRDefault="00D01293">
                              <w:pPr>
                                <w:rPr>
                                  <w:rFonts w:ascii="仿宋"/>
                                  <w:sz w:val="24"/>
                                </w:rPr>
                              </w:pPr>
                            </w:p>
                            <w:p w:rsidR="00D01293" w:rsidRDefault="00D01293">
                              <w:pPr>
                                <w:spacing w:before="1"/>
                                <w:rPr>
                                  <w:rFonts w:ascii="仿宋"/>
                                  <w:sz w:val="20"/>
                                </w:rPr>
                              </w:pPr>
                            </w:p>
                            <w:p w:rsidR="00D01293" w:rsidRDefault="00364561">
                              <w:pPr>
                                <w:ind w:left="650" w:right="650"/>
                                <w:jc w:val="center"/>
                                <w:rPr>
                                  <w:sz w:val="24"/>
                                </w:rPr>
                              </w:pPr>
                              <w:r>
                                <w:rPr>
                                  <w:sz w:val="24"/>
                                </w:rPr>
                                <w:t>结案</w:t>
                              </w:r>
                            </w:p>
                          </w:txbxContent>
                        </wps:txbx>
                        <wps:bodyPr lIns="0" tIns="0" rIns="0" bIns="0" upright="1"/>
                      </wps:wsp>
                      <wps:wsp>
                        <wps:cNvPr id="83" name="文本框 79"/>
                        <wps:cNvSpPr txBox="1"/>
                        <wps:spPr>
                          <a:xfrm>
                            <a:off x="5412" y="7"/>
                            <a:ext cx="1694" cy="627"/>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spacing w:before="83"/>
                                <w:ind w:left="584" w:right="575"/>
                                <w:jc w:val="center"/>
                                <w:rPr>
                                  <w:sz w:val="24"/>
                                </w:rPr>
                              </w:pPr>
                              <w:r>
                                <w:rPr>
                                  <w:sz w:val="24"/>
                                </w:rPr>
                                <w:t>执行</w:t>
                              </w:r>
                            </w:p>
                          </w:txbxContent>
                        </wps:txbx>
                        <wps:bodyPr lIns="0" tIns="0" rIns="0" bIns="0" upright="1"/>
                      </wps:wsp>
                    </wpg:wgp>
                  </a:graphicData>
                </a:graphic>
              </wp:anchor>
            </w:drawing>
          </mc:Choice>
          <mc:Fallback>
            <w:pict>
              <v:group id="组合 74" o:spid="_x0000_s1046" style="position:absolute;left:0;text-align:left;margin-left:269.25pt;margin-top:0;width:91pt;height:81.4pt;z-index:-251950080;mso-position-horizontal-relative:page" coordorigin="5386" coordsize="1820,1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">
                <v:shape id="任意多边形 75" o:spid="_x0000_s1047" style="position:absolute;left:5396;top:994;width:1800;height:624;visibility:visible;mso-wrap-style:square;v-text-anchor:top" coordsize="1800,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jecMA&#10;AADbAAAADwAAAGRycy9kb3ducmV2LnhtbESPQWvCQBSE7wX/w/KEXkQ3SokS3YgohR56aVo9P3af&#10;2ZDs25BdNf333UKhx2FmvmF2+9F14k5DaDwrWC4yEMTam4ZrBV+fr/MNiBCRDXaeScE3BdiXk6cd&#10;FsY/+IPuVaxFgnAoUIGNsS+kDNqSw7DwPXHyrn5wGJMcamkGfCS46+Qqy3LpsOG0YLGnoyXdVjen&#10;YD3TNq9Os0sfNrdc43uHY3tW6nk6HrYgIo3xP/zXfjMKVi/w+yX9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kjecMAAADbAAAADwAAAAAAAAAAAAAAAACYAgAAZHJzL2Rv&#10;d25yZXYueG1sUEsFBgAAAAAEAAQA9QAAAIgDAAAAAA==&#10;" path="m290,l216,10,149,39,91,85,45,145,14,216,1,288,,312r1,24l14,408r31,71l91,539r58,46l216,614r74,10l1510,624r74,-10l1651,585r58,-46l1755,479r31,-71l1799,336r1,-24l1799,288r-13,-72l1755,145,1709,85,1651,39,1584,10,1510,,290,xe" filled="f" strokeweight="1pt">
                  <v:path arrowok="t" textboxrect="0,0,1800,624"/>
                </v:shape>
                <v:shape id="任意多边形 76" o:spid="_x0000_s1048" style="position:absolute;left:6238;top:909;width:120;height:122;visibility:visible;mso-wrap-style:square;v-text-anchor:top" coordsize="120,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iOUsQA&#10;AADbAAAADwAAAGRycy9kb3ducmV2LnhtbESPQWvCQBSE7wX/w/IEb7pRqEp0laK29eBFLdTjI/ua&#10;xGTfhuyaxH/vCkKPw8x8wyzXnSlFQ7XLLSsYjyIQxInVOacKfs6fwzkI55E1lpZJwZ0crFe9tyXG&#10;2rZ8pObkUxEg7GJUkHlfxVK6JCODbmQr4uD92dqgD7JOpa6xDXBTykkUTaXBnMNChhVtMkqK080o&#10;aF2U/n7dPY8Pm10zK7bXy3dxVWrQ7z4WIDx1/j/8au+1gsk7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4jlLEAAAA2wAAAA8AAAAAAAAAAAAAAAAAmAIAAGRycy9k&#10;b3ducmV2LnhtbFBLBQYAAAAABAAEAPUAAACJAwAAAAA=&#10;" path="m63,122l,4,120,,63,122xe" fillcolor="black" stroked="f">
                  <v:path arrowok="t" textboxrect="0,0,120,122"/>
                </v:shape>
                <v:line id="直线 77" o:spid="_x0000_s1049" style="position:absolute;visibility:visible;mso-wrap-style:square" from="6291,634" to="6301,1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shape id="文本框 78" o:spid="_x0000_s1050" type="#_x0000_t202" style="position:absolute;left:5386;top:626;width:1820;height:1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rsidR="00D01293" w:rsidRDefault="00D01293">
                        <w:pPr>
                          <w:rPr>
                            <w:rFonts w:ascii="仿宋"/>
                            <w:sz w:val="24"/>
                          </w:rPr>
                        </w:pPr>
                      </w:p>
                      <w:p w:rsidR="00D01293" w:rsidRDefault="00D01293">
                        <w:pPr>
                          <w:spacing w:before="1"/>
                          <w:rPr>
                            <w:rFonts w:ascii="仿宋"/>
                            <w:sz w:val="20"/>
                          </w:rPr>
                        </w:pPr>
                      </w:p>
                      <w:p w:rsidR="00D01293" w:rsidRDefault="00364561">
                        <w:pPr>
                          <w:ind w:left="650" w:right="650"/>
                          <w:jc w:val="center"/>
                          <w:rPr>
                            <w:sz w:val="24"/>
                          </w:rPr>
                        </w:pPr>
                        <w:r>
                          <w:rPr>
                            <w:sz w:val="24"/>
                          </w:rPr>
                          <w:t>结案</w:t>
                        </w:r>
                      </w:p>
                    </w:txbxContent>
                  </v:textbox>
                </v:shape>
                <v:shape id="文本框 79" o:spid="_x0000_s1051" type="#_x0000_t202" style="position:absolute;left:5412;top:7;width:1694;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QU3cUA&#10;AADbAAAADwAAAGRycy9kb3ducmV2LnhtbESPQWvCQBSE70L/w/IKXqRuqlBC6hpKaMGDSNUWe3xk&#10;X7Mh2bchu5r4791CweMwM98wq3y0rbhQ72vHCp7nCQji0umaKwVfx4+nFIQPyBpbx6TgSh7y9cNk&#10;hZl2A+/pcgiViBD2GSowIXSZlL40ZNHPXUccvV/XWwxR9pXUPQ4Rblu5SJIXabHmuGCwo8JQ2RzO&#10;VkGzM5/707b4KWeSmmr4Tk7p9V2p6eP49goi0Bju4f/2RitI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BTdxQAAANsAAAAPAAAAAAAAAAAAAAAAAJgCAABkcnMv&#10;ZG93bnJldi54bWxQSwUGAAAAAAQABAD1AAAAigMAAAAA&#10;" filled="f">
                  <v:textbox inset="0,0,0,0">
                    <w:txbxContent>
                      <w:p w:rsidR="00D01293" w:rsidRDefault="00364561">
                        <w:pPr>
                          <w:spacing w:before="83"/>
                          <w:ind w:left="584" w:right="575"/>
                          <w:jc w:val="center"/>
                          <w:rPr>
                            <w:sz w:val="24"/>
                          </w:rPr>
                        </w:pPr>
                        <w:r>
                          <w:rPr>
                            <w:sz w:val="24"/>
                          </w:rPr>
                          <w:t>执行</w:t>
                        </w:r>
                      </w:p>
                    </w:txbxContent>
                  </v:textbox>
                </v:shape>
                <w10:wrap anchorx="page"/>
              </v:group>
            </w:pict>
          </mc:Fallback>
        </mc:AlternateContent>
      </w:r>
      <w:r>
        <w:rPr>
          <w:noProof/>
          <w:lang w:val="en-US" w:bidi="ar-SA"/>
        </w:rPr>
        <mc:AlternateContent>
          <mc:Choice Requires="wpg">
            <w:drawing>
              <wp:anchor distT="0" distB="0" distL="114300" distR="114300" simplePos="0" relativeHeight="251372544" behindDoc="1" locked="0" layoutInCell="1" allowOverlap="1">
                <wp:simplePos x="0" y="0"/>
                <wp:positionH relativeFrom="page">
                  <wp:posOffset>2807970</wp:posOffset>
                </wp:positionH>
                <wp:positionV relativeFrom="paragraph">
                  <wp:posOffset>181610</wp:posOffset>
                </wp:positionV>
                <wp:extent cx="613410" cy="76200"/>
                <wp:effectExtent l="0" t="0" r="15240" b="0"/>
                <wp:wrapNone/>
                <wp:docPr id="1" name="组合 80"/>
                <wp:cNvGraphicFramePr/>
                <a:graphic xmlns:a="http://schemas.openxmlformats.org/drawingml/2006/main">
                  <a:graphicData uri="http://schemas.microsoft.com/office/word/2010/wordprocessingGroup">
                    <wpg:wgp>
                      <wpg:cNvGrpSpPr/>
                      <wpg:grpSpPr>
                        <a:xfrm>
                          <a:off x="0" y="0"/>
                          <a:ext cx="613410" cy="76200"/>
                          <a:chOff x="4422" y="286"/>
                          <a:chExt cx="966" cy="120"/>
                        </a:xfrm>
                      </wpg:grpSpPr>
                      <wps:wsp>
                        <wps:cNvPr id="2" name="任意多边形 81"/>
                        <wps:cNvSpPr/>
                        <wps:spPr>
                          <a:xfrm>
                            <a:off x="4422" y="286"/>
                            <a:ext cx="120" cy="120"/>
                          </a:xfrm>
                          <a:custGeom>
                            <a:avLst/>
                            <a:gdLst/>
                            <a:ahLst/>
                            <a:cxnLst/>
                            <a:rect l="0" t="0" r="0" b="0"/>
                            <a:pathLst>
                              <a:path w="120" h="120">
                                <a:moveTo>
                                  <a:pt x="120" y="120"/>
                                </a:moveTo>
                                <a:lnTo>
                                  <a:pt x="0" y="60"/>
                                </a:lnTo>
                                <a:lnTo>
                                  <a:pt x="120" y="0"/>
                                </a:lnTo>
                                <a:lnTo>
                                  <a:pt x="120" y="120"/>
                                </a:lnTo>
                                <a:close/>
                              </a:path>
                            </a:pathLst>
                          </a:custGeom>
                          <a:solidFill>
                            <a:srgbClr val="000000"/>
                          </a:solidFill>
                          <a:ln>
                            <a:noFill/>
                          </a:ln>
                        </wps:spPr>
                        <wps:bodyPr upright="1"/>
                      </wps:wsp>
                      <wps:wsp>
                        <wps:cNvPr id="3" name="直线 82"/>
                        <wps:cNvCnPr/>
                        <wps:spPr>
                          <a:xfrm flipH="1">
                            <a:off x="4452" y="346"/>
                            <a:ext cx="936" cy="0"/>
                          </a:xfrm>
                          <a:prstGeom prst="line">
                            <a:avLst/>
                          </a:prstGeom>
                          <a:ln w="12700" cap="flat" cmpd="sng">
                            <a:solidFill>
                              <a:srgbClr val="000000"/>
                            </a:solidFill>
                            <a:prstDash val="solid"/>
                            <a:headEnd type="none" w="med" len="med"/>
                            <a:tailEnd type="none" w="med" len="med"/>
                          </a:ln>
                        </wps:spPr>
                        <wps:bodyPr/>
                      </wps:wsp>
                    </wpg:wgp>
                  </a:graphicData>
                </a:graphic>
              </wp:anchor>
            </w:drawing>
          </mc:Choice>
          <mc:Fallback>
            <w:pict>
              <v:group id="组合 80" o:spid="_x0000_s1026" style="position:absolute;left:0;text-align:left;margin-left:221.1pt;margin-top:14.3pt;width:48.3pt;height:6pt;z-index:-251943936;mso-position-horizontal-relative:page" coordorigin="4422,286" coordsize="96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">
                <v:shape id="任意多边形 81" o:spid="_x0000_s1027" style="position:absolute;left:4422;top:286;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MFNMIA&#10;AADaAAAADwAAAGRycy9kb3ducmV2LnhtbESPQWvCQBSE74L/YXlCb7rRFpHoKqWQ0h48VP0Bj+zr&#10;Jm32bci+Jqm/3i0UPA4z8w2zO4y+UT11sQ5sYLnIQBGXwdbsDFzOxXwDKgqyxSYwGfilCIf9dLLD&#10;3IaBP6g/iVMJwjFHA5VIm2sdy4o8xkVoiZP3GTqPkmTntO1wSHDf6FWWrbXHmtNChS29VFR+n368&#10;gaeiv+pldqTr+yOxhEbc65cY8zAbn7eghEa5h//bb9bACv6upBug9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wU0wgAAANoAAAAPAAAAAAAAAAAAAAAAAJgCAABkcnMvZG93&#10;bnJldi54bWxQSwUGAAAAAAQABAD1AAAAhwMAAAAA&#10;" path="m120,120l,60,120,r,120xe" fillcolor="black" stroked="f">
                  <v:path arrowok="t" textboxrect="0,0,120,120"/>
                </v:shape>
                <v:line id="直线 82" o:spid="_x0000_s1028" style="position:absolute;flip:x;visibility:visible;mso-wrap-style:square" from="4452,346" to="5388,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w10:wrap anchorx="page"/>
              </v:group>
            </w:pict>
          </mc:Fallback>
        </mc:AlternateContent>
      </w:r>
      <w:r>
        <w:rPr>
          <w:noProof/>
          <w:lang w:val="en-US" w:bidi="ar-SA"/>
        </w:rPr>
        <mc:AlternateContent>
          <mc:Choice Requires="wps">
            <w:drawing>
              <wp:anchor distT="0" distB="0" distL="114300" distR="114300" simplePos="0" relativeHeight="251680768" behindDoc="0" locked="0" layoutInCell="1" allowOverlap="1">
                <wp:simplePos x="0" y="0"/>
                <wp:positionH relativeFrom="page">
                  <wp:posOffset>794385</wp:posOffset>
                </wp:positionH>
                <wp:positionV relativeFrom="paragraph">
                  <wp:posOffset>4445</wp:posOffset>
                </wp:positionV>
                <wp:extent cx="2013585" cy="940435"/>
                <wp:effectExtent l="4445" t="4445" r="20320" b="7620"/>
                <wp:wrapNone/>
                <wp:docPr id="4" name="文本框 83"/>
                <wp:cNvGraphicFramePr/>
                <a:graphic xmlns:a="http://schemas.openxmlformats.org/drawingml/2006/main">
                  <a:graphicData uri="http://schemas.microsoft.com/office/word/2010/wordprocessingShape">
                    <wps:wsp>
                      <wps:cNvSpPr txBox="1"/>
                      <wps:spPr>
                        <a:xfrm>
                          <a:off x="0" y="0"/>
                          <a:ext cx="2013585" cy="940435"/>
                        </a:xfrm>
                        <a:prstGeom prst="rect">
                          <a:avLst/>
                        </a:prstGeom>
                        <a:noFill/>
                        <a:ln w="9525" cap="flat" cmpd="sng">
                          <a:solidFill>
                            <a:srgbClr val="000000"/>
                          </a:solidFill>
                          <a:prstDash val="solid"/>
                          <a:miter/>
                          <a:headEnd type="none" w="med" len="med"/>
                          <a:tailEnd type="none" w="med" len="med"/>
                        </a:ln>
                      </wps:spPr>
                      <wps:txbx>
                        <w:txbxContent>
                          <w:p w:rsidR="00D01293" w:rsidRDefault="00364561">
                            <w:pPr>
                              <w:pStyle w:val="a3"/>
                              <w:numPr>
                                <w:ilvl w:val="0"/>
                                <w:numId w:val="14"/>
                              </w:numPr>
                              <w:tabs>
                                <w:tab w:val="left" w:pos="312"/>
                              </w:tabs>
                              <w:spacing w:before="120"/>
                            </w:pPr>
                            <w:r>
                              <w:t>随意从轻或减轻处罚；</w:t>
                            </w:r>
                          </w:p>
                          <w:p w:rsidR="00D01293" w:rsidRDefault="00364561">
                            <w:pPr>
                              <w:pStyle w:val="a3"/>
                              <w:numPr>
                                <w:ilvl w:val="0"/>
                                <w:numId w:val="14"/>
                              </w:numPr>
                              <w:tabs>
                                <w:tab w:val="left" w:pos="312"/>
                              </w:tabs>
                              <w:spacing w:before="10"/>
                            </w:pPr>
                            <w:r>
                              <w:t>不依法履行重大案件处罚程序；</w:t>
                            </w:r>
                          </w:p>
                          <w:p w:rsidR="00D01293" w:rsidRDefault="00364561">
                            <w:pPr>
                              <w:pStyle w:val="a3"/>
                              <w:numPr>
                                <w:ilvl w:val="0"/>
                                <w:numId w:val="14"/>
                              </w:numPr>
                              <w:tabs>
                                <w:tab w:val="left" w:pos="312"/>
                              </w:tabs>
                              <w:spacing w:before="9" w:line="249" w:lineRule="auto"/>
                              <w:ind w:left="131" w:right="120" w:firstLine="0"/>
                            </w:pPr>
                            <w:r>
                              <w:t>截留或私分罚没款物，使用丢失或损毁扣押的财物。</w:t>
                            </w:r>
                          </w:p>
                          <w:p w:rsidR="00D01293" w:rsidRDefault="00364561">
                            <w:pPr>
                              <w:pStyle w:val="a3"/>
                              <w:ind w:left="131"/>
                            </w:pPr>
                            <w:r>
                              <w:t>风险等级：中</w:t>
                            </w:r>
                          </w:p>
                        </w:txbxContent>
                      </wps:txbx>
                      <wps:bodyPr lIns="0" tIns="0" rIns="0" bIns="0" upright="1"/>
                    </wps:wsp>
                  </a:graphicData>
                </a:graphic>
              </wp:anchor>
            </w:drawing>
          </mc:Choice>
          <mc:Fallback>
            <w:pict>
              <v:shape id="文本框 83" o:spid="_x0000_s1052" type="#_x0000_t202" style="position:absolute;left:0;text-align:left;margin-left:62.55pt;margin-top:.35pt;width:158.55pt;height:74.05pt;z-index:2516807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" filled="f">
                <v:textbox inset="0,0,0,0">
                  <w:txbxContent>
                    <w:p w:rsidR="00D01293" w:rsidRDefault="00364561">
                      <w:pPr>
                        <w:pStyle w:val="a3"/>
                        <w:numPr>
                          <w:ilvl w:val="0"/>
                          <w:numId w:val="14"/>
                        </w:numPr>
                        <w:tabs>
                          <w:tab w:val="left" w:pos="312"/>
                        </w:tabs>
                        <w:spacing w:before="120"/>
                      </w:pPr>
                      <w:r>
                        <w:t>随意从轻或减轻处罚；</w:t>
                      </w:r>
                    </w:p>
                    <w:p w:rsidR="00D01293" w:rsidRDefault="00364561">
                      <w:pPr>
                        <w:pStyle w:val="a3"/>
                        <w:numPr>
                          <w:ilvl w:val="0"/>
                          <w:numId w:val="14"/>
                        </w:numPr>
                        <w:tabs>
                          <w:tab w:val="left" w:pos="312"/>
                        </w:tabs>
                        <w:spacing w:before="10"/>
                      </w:pPr>
                      <w:r>
                        <w:t>不依法履行重大案件处罚程序；</w:t>
                      </w:r>
                    </w:p>
                    <w:p w:rsidR="00D01293" w:rsidRDefault="00364561">
                      <w:pPr>
                        <w:pStyle w:val="a3"/>
                        <w:numPr>
                          <w:ilvl w:val="0"/>
                          <w:numId w:val="14"/>
                        </w:numPr>
                        <w:tabs>
                          <w:tab w:val="left" w:pos="312"/>
                        </w:tabs>
                        <w:spacing w:before="9" w:line="249" w:lineRule="auto"/>
                        <w:ind w:left="131" w:right="120" w:firstLine="0"/>
                      </w:pPr>
                      <w:r>
                        <w:t>截留或私分罚没款物，使用丢失或损毁扣押的财物。</w:t>
                      </w:r>
                    </w:p>
                    <w:p w:rsidR="00D01293" w:rsidRDefault="00364561">
                      <w:pPr>
                        <w:pStyle w:val="a3"/>
                        <w:ind w:left="131"/>
                      </w:pPr>
                      <w:r>
                        <w:t>风险等级：中</w:t>
                      </w:r>
                    </w:p>
                  </w:txbxContent>
                </v:textbox>
                <w10:wrap anchorx="page"/>
              </v:shape>
            </w:pict>
          </mc:Fallback>
        </mc:AlternateContent>
      </w:r>
      <w:r>
        <w:rPr>
          <w:rFonts w:ascii="仿宋" w:eastAsia="仿宋" w:hint="eastAsia"/>
          <w:sz w:val="24"/>
        </w:rPr>
        <w:t>风险点</w:t>
      </w:r>
    </w:p>
    <w:p w:rsidR="00D01293" w:rsidRDefault="00364561">
      <w:pPr>
        <w:spacing w:before="23"/>
        <w:ind w:left="1772"/>
        <w:rPr>
          <w:rFonts w:ascii="仿宋" w:eastAsia="仿宋"/>
          <w:sz w:val="24"/>
        </w:rPr>
      </w:pPr>
      <w:r>
        <w:br w:type="column"/>
      </w:r>
      <w:r>
        <w:rPr>
          <w:rFonts w:ascii="仿宋" w:eastAsia="仿宋" w:hint="eastAsia"/>
          <w:sz w:val="24"/>
        </w:rPr>
        <w:lastRenderedPageBreak/>
        <w:t>防控措施</w:t>
      </w:r>
    </w:p>
    <w:sectPr w:rsidR="00D01293">
      <w:type w:val="continuous"/>
      <w:pgSz w:w="11910" w:h="16840"/>
      <w:pgMar w:top="1280" w:right="520" w:bottom="280" w:left="1000" w:header="720" w:footer="720" w:gutter="0"/>
      <w:cols w:num="2" w:space="720" w:equalWidth="0">
        <w:col w:w="4376" w:space="40"/>
        <w:col w:w="597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start w:val="1"/>
      <w:numFmt w:val="decimal"/>
      <w:lvlText w:val="%1."/>
      <w:lvlJc w:val="left"/>
      <w:pPr>
        <w:ind w:left="325" w:hanging="181"/>
        <w:jc w:val="left"/>
      </w:pPr>
      <w:rPr>
        <w:rFonts w:ascii="宋体" w:eastAsia="宋体" w:hAnsi="宋体" w:cs="宋体" w:hint="default"/>
        <w:w w:val="100"/>
        <w:sz w:val="16"/>
        <w:szCs w:val="16"/>
        <w:lang w:val="zh-CN" w:eastAsia="zh-CN" w:bidi="zh-CN"/>
      </w:rPr>
    </w:lvl>
    <w:lvl w:ilvl="1">
      <w:numFmt w:val="bullet"/>
      <w:lvlText w:val="•"/>
      <w:lvlJc w:val="left"/>
      <w:pPr>
        <w:ind w:left="581" w:hanging="181"/>
      </w:pPr>
      <w:rPr>
        <w:rFonts w:hint="default"/>
        <w:lang w:val="zh-CN" w:eastAsia="zh-CN" w:bidi="zh-CN"/>
      </w:rPr>
    </w:lvl>
    <w:lvl w:ilvl="2">
      <w:numFmt w:val="bullet"/>
      <w:lvlText w:val="•"/>
      <w:lvlJc w:val="left"/>
      <w:pPr>
        <w:ind w:left="843" w:hanging="181"/>
      </w:pPr>
      <w:rPr>
        <w:rFonts w:hint="default"/>
        <w:lang w:val="zh-CN" w:eastAsia="zh-CN" w:bidi="zh-CN"/>
      </w:rPr>
    </w:lvl>
    <w:lvl w:ilvl="3">
      <w:numFmt w:val="bullet"/>
      <w:lvlText w:val="•"/>
      <w:lvlJc w:val="left"/>
      <w:pPr>
        <w:ind w:left="1105" w:hanging="181"/>
      </w:pPr>
      <w:rPr>
        <w:rFonts w:hint="default"/>
        <w:lang w:val="zh-CN" w:eastAsia="zh-CN" w:bidi="zh-CN"/>
      </w:rPr>
    </w:lvl>
    <w:lvl w:ilvl="4">
      <w:numFmt w:val="bullet"/>
      <w:lvlText w:val="•"/>
      <w:lvlJc w:val="left"/>
      <w:pPr>
        <w:ind w:left="1367" w:hanging="181"/>
      </w:pPr>
      <w:rPr>
        <w:rFonts w:hint="default"/>
        <w:lang w:val="zh-CN" w:eastAsia="zh-CN" w:bidi="zh-CN"/>
      </w:rPr>
    </w:lvl>
    <w:lvl w:ilvl="5">
      <w:numFmt w:val="bullet"/>
      <w:lvlText w:val="•"/>
      <w:lvlJc w:val="left"/>
      <w:pPr>
        <w:ind w:left="1629" w:hanging="181"/>
      </w:pPr>
      <w:rPr>
        <w:rFonts w:hint="default"/>
        <w:lang w:val="zh-CN" w:eastAsia="zh-CN" w:bidi="zh-CN"/>
      </w:rPr>
    </w:lvl>
    <w:lvl w:ilvl="6">
      <w:numFmt w:val="bullet"/>
      <w:lvlText w:val="•"/>
      <w:lvlJc w:val="left"/>
      <w:pPr>
        <w:ind w:left="1890" w:hanging="181"/>
      </w:pPr>
      <w:rPr>
        <w:rFonts w:hint="default"/>
        <w:lang w:val="zh-CN" w:eastAsia="zh-CN" w:bidi="zh-CN"/>
      </w:rPr>
    </w:lvl>
    <w:lvl w:ilvl="7">
      <w:numFmt w:val="bullet"/>
      <w:lvlText w:val="•"/>
      <w:lvlJc w:val="left"/>
      <w:pPr>
        <w:ind w:left="2152" w:hanging="181"/>
      </w:pPr>
      <w:rPr>
        <w:rFonts w:hint="default"/>
        <w:lang w:val="zh-CN" w:eastAsia="zh-CN" w:bidi="zh-CN"/>
      </w:rPr>
    </w:lvl>
    <w:lvl w:ilvl="8">
      <w:numFmt w:val="bullet"/>
      <w:lvlText w:val="•"/>
      <w:lvlJc w:val="left"/>
      <w:pPr>
        <w:ind w:left="2414" w:hanging="181"/>
      </w:pPr>
      <w:rPr>
        <w:rFonts w:hint="default"/>
        <w:lang w:val="zh-CN" w:eastAsia="zh-CN" w:bidi="zh-CN"/>
      </w:rPr>
    </w:lvl>
  </w:abstractNum>
  <w:abstractNum w:abstractNumId="1">
    <w:nsid w:val="B5E306ED"/>
    <w:multiLevelType w:val="multilevel"/>
    <w:tmpl w:val="B5E306ED"/>
    <w:lvl w:ilvl="0">
      <w:start w:val="1"/>
      <w:numFmt w:val="decimal"/>
      <w:lvlText w:val="%1."/>
      <w:lvlJc w:val="left"/>
      <w:pPr>
        <w:ind w:left="325" w:hanging="181"/>
        <w:jc w:val="left"/>
      </w:pPr>
      <w:rPr>
        <w:rFonts w:ascii="宋体" w:eastAsia="宋体" w:hAnsi="宋体" w:cs="宋体" w:hint="default"/>
        <w:w w:val="100"/>
        <w:sz w:val="16"/>
        <w:szCs w:val="16"/>
        <w:lang w:val="zh-CN" w:eastAsia="zh-CN" w:bidi="zh-CN"/>
      </w:rPr>
    </w:lvl>
    <w:lvl w:ilvl="1">
      <w:numFmt w:val="bullet"/>
      <w:lvlText w:val="•"/>
      <w:lvlJc w:val="left"/>
      <w:pPr>
        <w:ind w:left="608" w:hanging="181"/>
      </w:pPr>
      <w:rPr>
        <w:rFonts w:hint="default"/>
        <w:lang w:val="zh-CN" w:eastAsia="zh-CN" w:bidi="zh-CN"/>
      </w:rPr>
    </w:lvl>
    <w:lvl w:ilvl="2">
      <w:numFmt w:val="bullet"/>
      <w:lvlText w:val="•"/>
      <w:lvlJc w:val="left"/>
      <w:pPr>
        <w:ind w:left="897" w:hanging="181"/>
      </w:pPr>
      <w:rPr>
        <w:rFonts w:hint="default"/>
        <w:lang w:val="zh-CN" w:eastAsia="zh-CN" w:bidi="zh-CN"/>
      </w:rPr>
    </w:lvl>
    <w:lvl w:ilvl="3">
      <w:numFmt w:val="bullet"/>
      <w:lvlText w:val="•"/>
      <w:lvlJc w:val="left"/>
      <w:pPr>
        <w:ind w:left="1186" w:hanging="181"/>
      </w:pPr>
      <w:rPr>
        <w:rFonts w:hint="default"/>
        <w:lang w:val="zh-CN" w:eastAsia="zh-CN" w:bidi="zh-CN"/>
      </w:rPr>
    </w:lvl>
    <w:lvl w:ilvl="4">
      <w:numFmt w:val="bullet"/>
      <w:lvlText w:val="•"/>
      <w:lvlJc w:val="left"/>
      <w:pPr>
        <w:ind w:left="1475" w:hanging="181"/>
      </w:pPr>
      <w:rPr>
        <w:rFonts w:hint="default"/>
        <w:lang w:val="zh-CN" w:eastAsia="zh-CN" w:bidi="zh-CN"/>
      </w:rPr>
    </w:lvl>
    <w:lvl w:ilvl="5">
      <w:numFmt w:val="bullet"/>
      <w:lvlText w:val="•"/>
      <w:lvlJc w:val="left"/>
      <w:pPr>
        <w:ind w:left="1764" w:hanging="181"/>
      </w:pPr>
      <w:rPr>
        <w:rFonts w:hint="default"/>
        <w:lang w:val="zh-CN" w:eastAsia="zh-CN" w:bidi="zh-CN"/>
      </w:rPr>
    </w:lvl>
    <w:lvl w:ilvl="6">
      <w:numFmt w:val="bullet"/>
      <w:lvlText w:val="•"/>
      <w:lvlJc w:val="left"/>
      <w:pPr>
        <w:ind w:left="2053" w:hanging="181"/>
      </w:pPr>
      <w:rPr>
        <w:rFonts w:hint="default"/>
        <w:lang w:val="zh-CN" w:eastAsia="zh-CN" w:bidi="zh-CN"/>
      </w:rPr>
    </w:lvl>
    <w:lvl w:ilvl="7">
      <w:numFmt w:val="bullet"/>
      <w:lvlText w:val="•"/>
      <w:lvlJc w:val="left"/>
      <w:pPr>
        <w:ind w:left="2342" w:hanging="181"/>
      </w:pPr>
      <w:rPr>
        <w:rFonts w:hint="default"/>
        <w:lang w:val="zh-CN" w:eastAsia="zh-CN" w:bidi="zh-CN"/>
      </w:rPr>
    </w:lvl>
    <w:lvl w:ilvl="8">
      <w:numFmt w:val="bullet"/>
      <w:lvlText w:val="•"/>
      <w:lvlJc w:val="left"/>
      <w:pPr>
        <w:ind w:left="2631" w:hanging="181"/>
      </w:pPr>
      <w:rPr>
        <w:rFonts w:hint="default"/>
        <w:lang w:val="zh-CN" w:eastAsia="zh-CN" w:bidi="zh-CN"/>
      </w:rPr>
    </w:lvl>
  </w:abstractNum>
  <w:abstractNum w:abstractNumId="2">
    <w:nsid w:val="BF205925"/>
    <w:multiLevelType w:val="multilevel"/>
    <w:tmpl w:val="BF205925"/>
    <w:lvl w:ilvl="0">
      <w:start w:val="1"/>
      <w:numFmt w:val="decimal"/>
      <w:lvlText w:val="%1."/>
      <w:lvlJc w:val="left"/>
      <w:pPr>
        <w:ind w:left="144" w:hanging="181"/>
        <w:jc w:val="left"/>
      </w:pPr>
      <w:rPr>
        <w:rFonts w:ascii="宋体" w:eastAsia="宋体" w:hAnsi="宋体" w:cs="宋体" w:hint="default"/>
        <w:w w:val="100"/>
        <w:sz w:val="16"/>
        <w:szCs w:val="16"/>
        <w:lang w:val="zh-CN" w:eastAsia="zh-CN" w:bidi="zh-CN"/>
      </w:rPr>
    </w:lvl>
    <w:lvl w:ilvl="1">
      <w:numFmt w:val="bullet"/>
      <w:lvlText w:val="•"/>
      <w:lvlJc w:val="left"/>
      <w:pPr>
        <w:ind w:left="431" w:hanging="181"/>
      </w:pPr>
      <w:rPr>
        <w:rFonts w:hint="default"/>
        <w:lang w:val="zh-CN" w:eastAsia="zh-CN" w:bidi="zh-CN"/>
      </w:rPr>
    </w:lvl>
    <w:lvl w:ilvl="2">
      <w:numFmt w:val="bullet"/>
      <w:lvlText w:val="•"/>
      <w:lvlJc w:val="left"/>
      <w:pPr>
        <w:ind w:left="723" w:hanging="181"/>
      </w:pPr>
      <w:rPr>
        <w:rFonts w:hint="default"/>
        <w:lang w:val="zh-CN" w:eastAsia="zh-CN" w:bidi="zh-CN"/>
      </w:rPr>
    </w:lvl>
    <w:lvl w:ilvl="3">
      <w:numFmt w:val="bullet"/>
      <w:lvlText w:val="•"/>
      <w:lvlJc w:val="left"/>
      <w:pPr>
        <w:ind w:left="1014" w:hanging="181"/>
      </w:pPr>
      <w:rPr>
        <w:rFonts w:hint="default"/>
        <w:lang w:val="zh-CN" w:eastAsia="zh-CN" w:bidi="zh-CN"/>
      </w:rPr>
    </w:lvl>
    <w:lvl w:ilvl="4">
      <w:numFmt w:val="bullet"/>
      <w:lvlText w:val="•"/>
      <w:lvlJc w:val="left"/>
      <w:pPr>
        <w:ind w:left="1306" w:hanging="181"/>
      </w:pPr>
      <w:rPr>
        <w:rFonts w:hint="default"/>
        <w:lang w:val="zh-CN" w:eastAsia="zh-CN" w:bidi="zh-CN"/>
      </w:rPr>
    </w:lvl>
    <w:lvl w:ilvl="5">
      <w:numFmt w:val="bullet"/>
      <w:lvlText w:val="•"/>
      <w:lvlJc w:val="left"/>
      <w:pPr>
        <w:ind w:left="1598" w:hanging="181"/>
      </w:pPr>
      <w:rPr>
        <w:rFonts w:hint="default"/>
        <w:lang w:val="zh-CN" w:eastAsia="zh-CN" w:bidi="zh-CN"/>
      </w:rPr>
    </w:lvl>
    <w:lvl w:ilvl="6">
      <w:numFmt w:val="bullet"/>
      <w:lvlText w:val="•"/>
      <w:lvlJc w:val="left"/>
      <w:pPr>
        <w:ind w:left="1889" w:hanging="181"/>
      </w:pPr>
      <w:rPr>
        <w:rFonts w:hint="default"/>
        <w:lang w:val="zh-CN" w:eastAsia="zh-CN" w:bidi="zh-CN"/>
      </w:rPr>
    </w:lvl>
    <w:lvl w:ilvl="7">
      <w:numFmt w:val="bullet"/>
      <w:lvlText w:val="•"/>
      <w:lvlJc w:val="left"/>
      <w:pPr>
        <w:ind w:left="2181" w:hanging="181"/>
      </w:pPr>
      <w:rPr>
        <w:rFonts w:hint="default"/>
        <w:lang w:val="zh-CN" w:eastAsia="zh-CN" w:bidi="zh-CN"/>
      </w:rPr>
    </w:lvl>
    <w:lvl w:ilvl="8">
      <w:numFmt w:val="bullet"/>
      <w:lvlText w:val="•"/>
      <w:lvlJc w:val="left"/>
      <w:pPr>
        <w:ind w:left="2472" w:hanging="181"/>
      </w:pPr>
      <w:rPr>
        <w:rFonts w:hint="default"/>
        <w:lang w:val="zh-CN" w:eastAsia="zh-CN" w:bidi="zh-CN"/>
      </w:rPr>
    </w:lvl>
  </w:abstractNum>
  <w:abstractNum w:abstractNumId="3">
    <w:nsid w:val="C8879AEF"/>
    <w:multiLevelType w:val="multilevel"/>
    <w:tmpl w:val="C8879AEF"/>
    <w:lvl w:ilvl="0">
      <w:start w:val="1"/>
      <w:numFmt w:val="decimal"/>
      <w:lvlText w:val="%1."/>
      <w:lvlJc w:val="left"/>
      <w:pPr>
        <w:ind w:left="144" w:hanging="181"/>
        <w:jc w:val="left"/>
      </w:pPr>
      <w:rPr>
        <w:rFonts w:ascii="宋体" w:eastAsia="宋体" w:hAnsi="宋体" w:cs="宋体" w:hint="default"/>
        <w:spacing w:val="-53"/>
        <w:w w:val="100"/>
        <w:sz w:val="16"/>
        <w:szCs w:val="16"/>
        <w:lang w:val="zh-CN" w:eastAsia="zh-CN" w:bidi="zh-CN"/>
      </w:rPr>
    </w:lvl>
    <w:lvl w:ilvl="1">
      <w:numFmt w:val="bullet"/>
      <w:lvlText w:val="•"/>
      <w:lvlJc w:val="left"/>
      <w:pPr>
        <w:ind w:left="419" w:hanging="181"/>
      </w:pPr>
      <w:rPr>
        <w:rFonts w:hint="default"/>
        <w:lang w:val="zh-CN" w:eastAsia="zh-CN" w:bidi="zh-CN"/>
      </w:rPr>
    </w:lvl>
    <w:lvl w:ilvl="2">
      <w:numFmt w:val="bullet"/>
      <w:lvlText w:val="•"/>
      <w:lvlJc w:val="left"/>
      <w:pPr>
        <w:ind w:left="699" w:hanging="181"/>
      </w:pPr>
      <w:rPr>
        <w:rFonts w:hint="default"/>
        <w:lang w:val="zh-CN" w:eastAsia="zh-CN" w:bidi="zh-CN"/>
      </w:rPr>
    </w:lvl>
    <w:lvl w:ilvl="3">
      <w:numFmt w:val="bullet"/>
      <w:lvlText w:val="•"/>
      <w:lvlJc w:val="left"/>
      <w:pPr>
        <w:ind w:left="978" w:hanging="181"/>
      </w:pPr>
      <w:rPr>
        <w:rFonts w:hint="default"/>
        <w:lang w:val="zh-CN" w:eastAsia="zh-CN" w:bidi="zh-CN"/>
      </w:rPr>
    </w:lvl>
    <w:lvl w:ilvl="4">
      <w:numFmt w:val="bullet"/>
      <w:lvlText w:val="•"/>
      <w:lvlJc w:val="left"/>
      <w:pPr>
        <w:ind w:left="1258" w:hanging="181"/>
      </w:pPr>
      <w:rPr>
        <w:rFonts w:hint="default"/>
        <w:lang w:val="zh-CN" w:eastAsia="zh-CN" w:bidi="zh-CN"/>
      </w:rPr>
    </w:lvl>
    <w:lvl w:ilvl="5">
      <w:numFmt w:val="bullet"/>
      <w:lvlText w:val="•"/>
      <w:lvlJc w:val="left"/>
      <w:pPr>
        <w:ind w:left="1538" w:hanging="181"/>
      </w:pPr>
      <w:rPr>
        <w:rFonts w:hint="default"/>
        <w:lang w:val="zh-CN" w:eastAsia="zh-CN" w:bidi="zh-CN"/>
      </w:rPr>
    </w:lvl>
    <w:lvl w:ilvl="6">
      <w:numFmt w:val="bullet"/>
      <w:lvlText w:val="•"/>
      <w:lvlJc w:val="left"/>
      <w:pPr>
        <w:ind w:left="1817" w:hanging="181"/>
      </w:pPr>
      <w:rPr>
        <w:rFonts w:hint="default"/>
        <w:lang w:val="zh-CN" w:eastAsia="zh-CN" w:bidi="zh-CN"/>
      </w:rPr>
    </w:lvl>
    <w:lvl w:ilvl="7">
      <w:numFmt w:val="bullet"/>
      <w:lvlText w:val="•"/>
      <w:lvlJc w:val="left"/>
      <w:pPr>
        <w:ind w:left="2097" w:hanging="181"/>
      </w:pPr>
      <w:rPr>
        <w:rFonts w:hint="default"/>
        <w:lang w:val="zh-CN" w:eastAsia="zh-CN" w:bidi="zh-CN"/>
      </w:rPr>
    </w:lvl>
    <w:lvl w:ilvl="8">
      <w:numFmt w:val="bullet"/>
      <w:lvlText w:val="•"/>
      <w:lvlJc w:val="left"/>
      <w:pPr>
        <w:ind w:left="2376" w:hanging="181"/>
      </w:pPr>
      <w:rPr>
        <w:rFonts w:hint="default"/>
        <w:lang w:val="zh-CN" w:eastAsia="zh-CN" w:bidi="zh-CN"/>
      </w:rPr>
    </w:lvl>
  </w:abstractNum>
  <w:abstractNum w:abstractNumId="4">
    <w:nsid w:val="CF092B84"/>
    <w:multiLevelType w:val="multilevel"/>
    <w:tmpl w:val="CF092B84"/>
    <w:lvl w:ilvl="0">
      <w:start w:val="2"/>
      <w:numFmt w:val="decimal"/>
      <w:lvlText w:val="%1."/>
      <w:lvlJc w:val="left"/>
      <w:pPr>
        <w:ind w:left="325" w:hanging="181"/>
        <w:jc w:val="left"/>
      </w:pPr>
      <w:rPr>
        <w:rFonts w:ascii="宋体" w:eastAsia="宋体" w:hAnsi="宋体" w:cs="宋体" w:hint="default"/>
        <w:w w:val="100"/>
        <w:sz w:val="16"/>
        <w:szCs w:val="16"/>
        <w:lang w:val="zh-CN" w:eastAsia="zh-CN" w:bidi="zh-CN"/>
      </w:rPr>
    </w:lvl>
    <w:lvl w:ilvl="1">
      <w:numFmt w:val="bullet"/>
      <w:lvlText w:val="•"/>
      <w:lvlJc w:val="left"/>
      <w:pPr>
        <w:ind w:left="623" w:hanging="181"/>
      </w:pPr>
      <w:rPr>
        <w:rFonts w:hint="default"/>
        <w:lang w:val="zh-CN" w:eastAsia="zh-CN" w:bidi="zh-CN"/>
      </w:rPr>
    </w:lvl>
    <w:lvl w:ilvl="2">
      <w:numFmt w:val="bullet"/>
      <w:lvlText w:val="•"/>
      <w:lvlJc w:val="left"/>
      <w:pPr>
        <w:ind w:left="926" w:hanging="181"/>
      </w:pPr>
      <w:rPr>
        <w:rFonts w:hint="default"/>
        <w:lang w:val="zh-CN" w:eastAsia="zh-CN" w:bidi="zh-CN"/>
      </w:rPr>
    </w:lvl>
    <w:lvl w:ilvl="3">
      <w:numFmt w:val="bullet"/>
      <w:lvlText w:val="•"/>
      <w:lvlJc w:val="left"/>
      <w:pPr>
        <w:ind w:left="1229" w:hanging="181"/>
      </w:pPr>
      <w:rPr>
        <w:rFonts w:hint="default"/>
        <w:lang w:val="zh-CN" w:eastAsia="zh-CN" w:bidi="zh-CN"/>
      </w:rPr>
    </w:lvl>
    <w:lvl w:ilvl="4">
      <w:numFmt w:val="bullet"/>
      <w:lvlText w:val="•"/>
      <w:lvlJc w:val="left"/>
      <w:pPr>
        <w:ind w:left="1532" w:hanging="181"/>
      </w:pPr>
      <w:rPr>
        <w:rFonts w:hint="default"/>
        <w:lang w:val="zh-CN" w:eastAsia="zh-CN" w:bidi="zh-CN"/>
      </w:rPr>
    </w:lvl>
    <w:lvl w:ilvl="5">
      <w:numFmt w:val="bullet"/>
      <w:lvlText w:val="•"/>
      <w:lvlJc w:val="left"/>
      <w:pPr>
        <w:ind w:left="1836" w:hanging="181"/>
      </w:pPr>
      <w:rPr>
        <w:rFonts w:hint="default"/>
        <w:lang w:val="zh-CN" w:eastAsia="zh-CN" w:bidi="zh-CN"/>
      </w:rPr>
    </w:lvl>
    <w:lvl w:ilvl="6">
      <w:numFmt w:val="bullet"/>
      <w:lvlText w:val="•"/>
      <w:lvlJc w:val="left"/>
      <w:pPr>
        <w:ind w:left="2139" w:hanging="181"/>
      </w:pPr>
      <w:rPr>
        <w:rFonts w:hint="default"/>
        <w:lang w:val="zh-CN" w:eastAsia="zh-CN" w:bidi="zh-CN"/>
      </w:rPr>
    </w:lvl>
    <w:lvl w:ilvl="7">
      <w:numFmt w:val="bullet"/>
      <w:lvlText w:val="•"/>
      <w:lvlJc w:val="left"/>
      <w:pPr>
        <w:ind w:left="2442" w:hanging="181"/>
      </w:pPr>
      <w:rPr>
        <w:rFonts w:hint="default"/>
        <w:lang w:val="zh-CN" w:eastAsia="zh-CN" w:bidi="zh-CN"/>
      </w:rPr>
    </w:lvl>
    <w:lvl w:ilvl="8">
      <w:numFmt w:val="bullet"/>
      <w:lvlText w:val="•"/>
      <w:lvlJc w:val="left"/>
      <w:pPr>
        <w:ind w:left="2745" w:hanging="181"/>
      </w:pPr>
      <w:rPr>
        <w:rFonts w:hint="default"/>
        <w:lang w:val="zh-CN" w:eastAsia="zh-CN" w:bidi="zh-CN"/>
      </w:rPr>
    </w:lvl>
  </w:abstractNum>
  <w:abstractNum w:abstractNumId="5">
    <w:nsid w:val="0053208E"/>
    <w:multiLevelType w:val="multilevel"/>
    <w:tmpl w:val="0053208E"/>
    <w:lvl w:ilvl="0">
      <w:start w:val="1"/>
      <w:numFmt w:val="decimal"/>
      <w:lvlText w:val="%1."/>
      <w:lvlJc w:val="left"/>
      <w:pPr>
        <w:ind w:left="144" w:hanging="181"/>
        <w:jc w:val="left"/>
      </w:pPr>
      <w:rPr>
        <w:rFonts w:ascii="宋体" w:eastAsia="宋体" w:hAnsi="宋体" w:cs="宋体" w:hint="default"/>
        <w:w w:val="100"/>
        <w:sz w:val="16"/>
        <w:szCs w:val="16"/>
        <w:lang w:val="zh-CN" w:eastAsia="zh-CN" w:bidi="zh-CN"/>
      </w:rPr>
    </w:lvl>
    <w:lvl w:ilvl="1">
      <w:numFmt w:val="bullet"/>
      <w:lvlText w:val="•"/>
      <w:lvlJc w:val="left"/>
      <w:pPr>
        <w:ind w:left="430" w:hanging="181"/>
      </w:pPr>
      <w:rPr>
        <w:rFonts w:hint="default"/>
        <w:lang w:val="zh-CN" w:eastAsia="zh-CN" w:bidi="zh-CN"/>
      </w:rPr>
    </w:lvl>
    <w:lvl w:ilvl="2">
      <w:numFmt w:val="bullet"/>
      <w:lvlText w:val="•"/>
      <w:lvlJc w:val="left"/>
      <w:pPr>
        <w:ind w:left="720" w:hanging="181"/>
      </w:pPr>
      <w:rPr>
        <w:rFonts w:hint="default"/>
        <w:lang w:val="zh-CN" w:eastAsia="zh-CN" w:bidi="zh-CN"/>
      </w:rPr>
    </w:lvl>
    <w:lvl w:ilvl="3">
      <w:numFmt w:val="bullet"/>
      <w:lvlText w:val="•"/>
      <w:lvlJc w:val="left"/>
      <w:pPr>
        <w:ind w:left="1010" w:hanging="181"/>
      </w:pPr>
      <w:rPr>
        <w:rFonts w:hint="default"/>
        <w:lang w:val="zh-CN" w:eastAsia="zh-CN" w:bidi="zh-CN"/>
      </w:rPr>
    </w:lvl>
    <w:lvl w:ilvl="4">
      <w:numFmt w:val="bullet"/>
      <w:lvlText w:val="•"/>
      <w:lvlJc w:val="left"/>
      <w:pPr>
        <w:ind w:left="1300" w:hanging="181"/>
      </w:pPr>
      <w:rPr>
        <w:rFonts w:hint="default"/>
        <w:lang w:val="zh-CN" w:eastAsia="zh-CN" w:bidi="zh-CN"/>
      </w:rPr>
    </w:lvl>
    <w:lvl w:ilvl="5">
      <w:numFmt w:val="bullet"/>
      <w:lvlText w:val="•"/>
      <w:lvlJc w:val="left"/>
      <w:pPr>
        <w:ind w:left="1590" w:hanging="181"/>
      </w:pPr>
      <w:rPr>
        <w:rFonts w:hint="default"/>
        <w:lang w:val="zh-CN" w:eastAsia="zh-CN" w:bidi="zh-CN"/>
      </w:rPr>
    </w:lvl>
    <w:lvl w:ilvl="6">
      <w:numFmt w:val="bullet"/>
      <w:lvlText w:val="•"/>
      <w:lvlJc w:val="left"/>
      <w:pPr>
        <w:ind w:left="1880" w:hanging="181"/>
      </w:pPr>
      <w:rPr>
        <w:rFonts w:hint="default"/>
        <w:lang w:val="zh-CN" w:eastAsia="zh-CN" w:bidi="zh-CN"/>
      </w:rPr>
    </w:lvl>
    <w:lvl w:ilvl="7">
      <w:numFmt w:val="bullet"/>
      <w:lvlText w:val="•"/>
      <w:lvlJc w:val="left"/>
      <w:pPr>
        <w:ind w:left="2170" w:hanging="181"/>
      </w:pPr>
      <w:rPr>
        <w:rFonts w:hint="default"/>
        <w:lang w:val="zh-CN" w:eastAsia="zh-CN" w:bidi="zh-CN"/>
      </w:rPr>
    </w:lvl>
    <w:lvl w:ilvl="8">
      <w:numFmt w:val="bullet"/>
      <w:lvlText w:val="•"/>
      <w:lvlJc w:val="left"/>
      <w:pPr>
        <w:ind w:left="2460" w:hanging="181"/>
      </w:pPr>
      <w:rPr>
        <w:rFonts w:hint="default"/>
        <w:lang w:val="zh-CN" w:eastAsia="zh-CN" w:bidi="zh-CN"/>
      </w:rPr>
    </w:lvl>
  </w:abstractNum>
  <w:abstractNum w:abstractNumId="6">
    <w:nsid w:val="0248C179"/>
    <w:multiLevelType w:val="multilevel"/>
    <w:tmpl w:val="0248C179"/>
    <w:lvl w:ilvl="0">
      <w:start w:val="1"/>
      <w:numFmt w:val="decimal"/>
      <w:lvlText w:val="%1."/>
      <w:lvlJc w:val="left"/>
      <w:pPr>
        <w:ind w:left="144" w:hanging="181"/>
        <w:jc w:val="left"/>
      </w:pPr>
      <w:rPr>
        <w:rFonts w:ascii="宋体" w:eastAsia="宋体" w:hAnsi="宋体" w:cs="宋体" w:hint="default"/>
        <w:spacing w:val="-56"/>
        <w:w w:val="100"/>
        <w:sz w:val="16"/>
        <w:szCs w:val="16"/>
        <w:lang w:val="zh-CN" w:eastAsia="zh-CN" w:bidi="zh-CN"/>
      </w:rPr>
    </w:lvl>
    <w:lvl w:ilvl="1">
      <w:numFmt w:val="bullet"/>
      <w:lvlText w:val="•"/>
      <w:lvlJc w:val="left"/>
      <w:pPr>
        <w:ind w:left="437" w:hanging="181"/>
      </w:pPr>
      <w:rPr>
        <w:rFonts w:hint="default"/>
        <w:lang w:val="zh-CN" w:eastAsia="zh-CN" w:bidi="zh-CN"/>
      </w:rPr>
    </w:lvl>
    <w:lvl w:ilvl="2">
      <w:numFmt w:val="bullet"/>
      <w:lvlText w:val="•"/>
      <w:lvlJc w:val="left"/>
      <w:pPr>
        <w:ind w:left="734" w:hanging="181"/>
      </w:pPr>
      <w:rPr>
        <w:rFonts w:hint="default"/>
        <w:lang w:val="zh-CN" w:eastAsia="zh-CN" w:bidi="zh-CN"/>
      </w:rPr>
    </w:lvl>
    <w:lvl w:ilvl="3">
      <w:numFmt w:val="bullet"/>
      <w:lvlText w:val="•"/>
      <w:lvlJc w:val="left"/>
      <w:pPr>
        <w:ind w:left="1031" w:hanging="181"/>
      </w:pPr>
      <w:rPr>
        <w:rFonts w:hint="default"/>
        <w:lang w:val="zh-CN" w:eastAsia="zh-CN" w:bidi="zh-CN"/>
      </w:rPr>
    </w:lvl>
    <w:lvl w:ilvl="4">
      <w:numFmt w:val="bullet"/>
      <w:lvlText w:val="•"/>
      <w:lvlJc w:val="left"/>
      <w:pPr>
        <w:ind w:left="1329" w:hanging="181"/>
      </w:pPr>
      <w:rPr>
        <w:rFonts w:hint="default"/>
        <w:lang w:val="zh-CN" w:eastAsia="zh-CN" w:bidi="zh-CN"/>
      </w:rPr>
    </w:lvl>
    <w:lvl w:ilvl="5">
      <w:numFmt w:val="bullet"/>
      <w:lvlText w:val="•"/>
      <w:lvlJc w:val="left"/>
      <w:pPr>
        <w:ind w:left="1626" w:hanging="181"/>
      </w:pPr>
      <w:rPr>
        <w:rFonts w:hint="default"/>
        <w:lang w:val="zh-CN" w:eastAsia="zh-CN" w:bidi="zh-CN"/>
      </w:rPr>
    </w:lvl>
    <w:lvl w:ilvl="6">
      <w:numFmt w:val="bullet"/>
      <w:lvlText w:val="•"/>
      <w:lvlJc w:val="left"/>
      <w:pPr>
        <w:ind w:left="1923" w:hanging="181"/>
      </w:pPr>
      <w:rPr>
        <w:rFonts w:hint="default"/>
        <w:lang w:val="zh-CN" w:eastAsia="zh-CN" w:bidi="zh-CN"/>
      </w:rPr>
    </w:lvl>
    <w:lvl w:ilvl="7">
      <w:numFmt w:val="bullet"/>
      <w:lvlText w:val="•"/>
      <w:lvlJc w:val="left"/>
      <w:pPr>
        <w:ind w:left="2221" w:hanging="181"/>
      </w:pPr>
      <w:rPr>
        <w:rFonts w:hint="default"/>
        <w:lang w:val="zh-CN" w:eastAsia="zh-CN" w:bidi="zh-CN"/>
      </w:rPr>
    </w:lvl>
    <w:lvl w:ilvl="8">
      <w:numFmt w:val="bullet"/>
      <w:lvlText w:val="•"/>
      <w:lvlJc w:val="left"/>
      <w:pPr>
        <w:ind w:left="2518" w:hanging="181"/>
      </w:pPr>
      <w:rPr>
        <w:rFonts w:hint="default"/>
        <w:lang w:val="zh-CN" w:eastAsia="zh-CN" w:bidi="zh-CN"/>
      </w:rPr>
    </w:lvl>
  </w:abstractNum>
  <w:abstractNum w:abstractNumId="7">
    <w:nsid w:val="03D62ECE"/>
    <w:multiLevelType w:val="multilevel"/>
    <w:tmpl w:val="03D62ECE"/>
    <w:lvl w:ilvl="0">
      <w:start w:val="1"/>
      <w:numFmt w:val="decimal"/>
      <w:lvlText w:val="%1."/>
      <w:lvlJc w:val="left"/>
      <w:pPr>
        <w:ind w:left="325" w:hanging="181"/>
        <w:jc w:val="left"/>
      </w:pPr>
      <w:rPr>
        <w:rFonts w:ascii="宋体" w:eastAsia="宋体" w:hAnsi="宋体" w:cs="宋体" w:hint="default"/>
        <w:spacing w:val="-78"/>
        <w:w w:val="100"/>
        <w:sz w:val="16"/>
        <w:szCs w:val="16"/>
        <w:lang w:val="zh-CN" w:eastAsia="zh-CN" w:bidi="zh-CN"/>
      </w:rPr>
    </w:lvl>
    <w:lvl w:ilvl="1">
      <w:numFmt w:val="bullet"/>
      <w:lvlText w:val="•"/>
      <w:lvlJc w:val="left"/>
      <w:pPr>
        <w:ind w:left="583" w:hanging="181"/>
      </w:pPr>
      <w:rPr>
        <w:rFonts w:hint="default"/>
        <w:lang w:val="zh-CN" w:eastAsia="zh-CN" w:bidi="zh-CN"/>
      </w:rPr>
    </w:lvl>
    <w:lvl w:ilvl="2">
      <w:numFmt w:val="bullet"/>
      <w:lvlText w:val="•"/>
      <w:lvlJc w:val="left"/>
      <w:pPr>
        <w:ind w:left="847" w:hanging="181"/>
      </w:pPr>
      <w:rPr>
        <w:rFonts w:hint="default"/>
        <w:lang w:val="zh-CN" w:eastAsia="zh-CN" w:bidi="zh-CN"/>
      </w:rPr>
    </w:lvl>
    <w:lvl w:ilvl="3">
      <w:numFmt w:val="bullet"/>
      <w:lvlText w:val="•"/>
      <w:lvlJc w:val="left"/>
      <w:pPr>
        <w:ind w:left="1110" w:hanging="181"/>
      </w:pPr>
      <w:rPr>
        <w:rFonts w:hint="default"/>
        <w:lang w:val="zh-CN" w:eastAsia="zh-CN" w:bidi="zh-CN"/>
      </w:rPr>
    </w:lvl>
    <w:lvl w:ilvl="4">
      <w:numFmt w:val="bullet"/>
      <w:lvlText w:val="•"/>
      <w:lvlJc w:val="left"/>
      <w:pPr>
        <w:ind w:left="1374" w:hanging="181"/>
      </w:pPr>
      <w:rPr>
        <w:rFonts w:hint="default"/>
        <w:lang w:val="zh-CN" w:eastAsia="zh-CN" w:bidi="zh-CN"/>
      </w:rPr>
    </w:lvl>
    <w:lvl w:ilvl="5">
      <w:numFmt w:val="bullet"/>
      <w:lvlText w:val="•"/>
      <w:lvlJc w:val="left"/>
      <w:pPr>
        <w:ind w:left="1637" w:hanging="181"/>
      </w:pPr>
      <w:rPr>
        <w:rFonts w:hint="default"/>
        <w:lang w:val="zh-CN" w:eastAsia="zh-CN" w:bidi="zh-CN"/>
      </w:rPr>
    </w:lvl>
    <w:lvl w:ilvl="6">
      <w:numFmt w:val="bullet"/>
      <w:lvlText w:val="•"/>
      <w:lvlJc w:val="left"/>
      <w:pPr>
        <w:ind w:left="1901" w:hanging="181"/>
      </w:pPr>
      <w:rPr>
        <w:rFonts w:hint="default"/>
        <w:lang w:val="zh-CN" w:eastAsia="zh-CN" w:bidi="zh-CN"/>
      </w:rPr>
    </w:lvl>
    <w:lvl w:ilvl="7">
      <w:numFmt w:val="bullet"/>
      <w:lvlText w:val="•"/>
      <w:lvlJc w:val="left"/>
      <w:pPr>
        <w:ind w:left="2164" w:hanging="181"/>
      </w:pPr>
      <w:rPr>
        <w:rFonts w:hint="default"/>
        <w:lang w:val="zh-CN" w:eastAsia="zh-CN" w:bidi="zh-CN"/>
      </w:rPr>
    </w:lvl>
    <w:lvl w:ilvl="8">
      <w:numFmt w:val="bullet"/>
      <w:lvlText w:val="•"/>
      <w:lvlJc w:val="left"/>
      <w:pPr>
        <w:ind w:left="2428" w:hanging="181"/>
      </w:pPr>
      <w:rPr>
        <w:rFonts w:hint="default"/>
        <w:lang w:val="zh-CN" w:eastAsia="zh-CN" w:bidi="zh-CN"/>
      </w:rPr>
    </w:lvl>
  </w:abstractNum>
  <w:abstractNum w:abstractNumId="8">
    <w:nsid w:val="25B654F3"/>
    <w:multiLevelType w:val="multilevel"/>
    <w:tmpl w:val="25B654F3"/>
    <w:lvl w:ilvl="0">
      <w:start w:val="1"/>
      <w:numFmt w:val="decimal"/>
      <w:lvlText w:val="%1."/>
      <w:lvlJc w:val="left"/>
      <w:pPr>
        <w:ind w:left="325" w:hanging="181"/>
        <w:jc w:val="left"/>
      </w:pPr>
      <w:rPr>
        <w:rFonts w:ascii="宋体" w:eastAsia="宋体" w:hAnsi="宋体" w:cs="宋体" w:hint="default"/>
        <w:w w:val="100"/>
        <w:sz w:val="16"/>
        <w:szCs w:val="16"/>
        <w:lang w:val="zh-CN" w:eastAsia="zh-CN" w:bidi="zh-CN"/>
      </w:rPr>
    </w:lvl>
    <w:lvl w:ilvl="1">
      <w:numFmt w:val="bullet"/>
      <w:lvlText w:val="•"/>
      <w:lvlJc w:val="left"/>
      <w:pPr>
        <w:ind w:left="580" w:hanging="181"/>
      </w:pPr>
      <w:rPr>
        <w:rFonts w:hint="default"/>
        <w:lang w:val="zh-CN" w:eastAsia="zh-CN" w:bidi="zh-CN"/>
      </w:rPr>
    </w:lvl>
    <w:lvl w:ilvl="2">
      <w:numFmt w:val="bullet"/>
      <w:lvlText w:val="•"/>
      <w:lvlJc w:val="left"/>
      <w:pPr>
        <w:ind w:left="841" w:hanging="181"/>
      </w:pPr>
      <w:rPr>
        <w:rFonts w:hint="default"/>
        <w:lang w:val="zh-CN" w:eastAsia="zh-CN" w:bidi="zh-CN"/>
      </w:rPr>
    </w:lvl>
    <w:lvl w:ilvl="3">
      <w:numFmt w:val="bullet"/>
      <w:lvlText w:val="•"/>
      <w:lvlJc w:val="left"/>
      <w:pPr>
        <w:ind w:left="1102" w:hanging="181"/>
      </w:pPr>
      <w:rPr>
        <w:rFonts w:hint="default"/>
        <w:lang w:val="zh-CN" w:eastAsia="zh-CN" w:bidi="zh-CN"/>
      </w:rPr>
    </w:lvl>
    <w:lvl w:ilvl="4">
      <w:numFmt w:val="bullet"/>
      <w:lvlText w:val="•"/>
      <w:lvlJc w:val="left"/>
      <w:pPr>
        <w:ind w:left="1362" w:hanging="181"/>
      </w:pPr>
      <w:rPr>
        <w:rFonts w:hint="default"/>
        <w:lang w:val="zh-CN" w:eastAsia="zh-CN" w:bidi="zh-CN"/>
      </w:rPr>
    </w:lvl>
    <w:lvl w:ilvl="5">
      <w:numFmt w:val="bullet"/>
      <w:lvlText w:val="•"/>
      <w:lvlJc w:val="left"/>
      <w:pPr>
        <w:ind w:left="1623" w:hanging="181"/>
      </w:pPr>
      <w:rPr>
        <w:rFonts w:hint="default"/>
        <w:lang w:val="zh-CN" w:eastAsia="zh-CN" w:bidi="zh-CN"/>
      </w:rPr>
    </w:lvl>
    <w:lvl w:ilvl="6">
      <w:numFmt w:val="bullet"/>
      <w:lvlText w:val="•"/>
      <w:lvlJc w:val="left"/>
      <w:pPr>
        <w:ind w:left="1884" w:hanging="181"/>
      </w:pPr>
      <w:rPr>
        <w:rFonts w:hint="default"/>
        <w:lang w:val="zh-CN" w:eastAsia="zh-CN" w:bidi="zh-CN"/>
      </w:rPr>
    </w:lvl>
    <w:lvl w:ilvl="7">
      <w:numFmt w:val="bullet"/>
      <w:lvlText w:val="•"/>
      <w:lvlJc w:val="left"/>
      <w:pPr>
        <w:ind w:left="2144" w:hanging="181"/>
      </w:pPr>
      <w:rPr>
        <w:rFonts w:hint="default"/>
        <w:lang w:val="zh-CN" w:eastAsia="zh-CN" w:bidi="zh-CN"/>
      </w:rPr>
    </w:lvl>
    <w:lvl w:ilvl="8">
      <w:numFmt w:val="bullet"/>
      <w:lvlText w:val="•"/>
      <w:lvlJc w:val="left"/>
      <w:pPr>
        <w:ind w:left="2405" w:hanging="181"/>
      </w:pPr>
      <w:rPr>
        <w:rFonts w:hint="default"/>
        <w:lang w:val="zh-CN" w:eastAsia="zh-CN" w:bidi="zh-CN"/>
      </w:rPr>
    </w:lvl>
  </w:abstractNum>
  <w:abstractNum w:abstractNumId="9">
    <w:nsid w:val="2A8F537B"/>
    <w:multiLevelType w:val="multilevel"/>
    <w:tmpl w:val="2A8F537B"/>
    <w:lvl w:ilvl="0">
      <w:start w:val="1"/>
      <w:numFmt w:val="decimal"/>
      <w:lvlText w:val="%1."/>
      <w:lvlJc w:val="left"/>
      <w:pPr>
        <w:ind w:left="157" w:hanging="181"/>
        <w:jc w:val="left"/>
      </w:pPr>
      <w:rPr>
        <w:rFonts w:ascii="宋体" w:eastAsia="宋体" w:hAnsi="宋体" w:cs="宋体" w:hint="default"/>
        <w:spacing w:val="-47"/>
        <w:w w:val="100"/>
        <w:sz w:val="16"/>
        <w:szCs w:val="16"/>
        <w:lang w:val="zh-CN" w:eastAsia="zh-CN" w:bidi="zh-CN"/>
      </w:rPr>
    </w:lvl>
    <w:lvl w:ilvl="1">
      <w:numFmt w:val="bullet"/>
      <w:lvlText w:val="•"/>
      <w:lvlJc w:val="left"/>
      <w:pPr>
        <w:ind w:left="459" w:hanging="181"/>
      </w:pPr>
      <w:rPr>
        <w:rFonts w:hint="default"/>
        <w:lang w:val="zh-CN" w:eastAsia="zh-CN" w:bidi="zh-CN"/>
      </w:rPr>
    </w:lvl>
    <w:lvl w:ilvl="2">
      <w:numFmt w:val="bullet"/>
      <w:lvlText w:val="•"/>
      <w:lvlJc w:val="left"/>
      <w:pPr>
        <w:ind w:left="759" w:hanging="181"/>
      </w:pPr>
      <w:rPr>
        <w:rFonts w:hint="default"/>
        <w:lang w:val="zh-CN" w:eastAsia="zh-CN" w:bidi="zh-CN"/>
      </w:rPr>
    </w:lvl>
    <w:lvl w:ilvl="3">
      <w:numFmt w:val="bullet"/>
      <w:lvlText w:val="•"/>
      <w:lvlJc w:val="left"/>
      <w:pPr>
        <w:ind w:left="1058" w:hanging="181"/>
      </w:pPr>
      <w:rPr>
        <w:rFonts w:hint="default"/>
        <w:lang w:val="zh-CN" w:eastAsia="zh-CN" w:bidi="zh-CN"/>
      </w:rPr>
    </w:lvl>
    <w:lvl w:ilvl="4">
      <w:numFmt w:val="bullet"/>
      <w:lvlText w:val="•"/>
      <w:lvlJc w:val="left"/>
      <w:pPr>
        <w:ind w:left="1358" w:hanging="181"/>
      </w:pPr>
      <w:rPr>
        <w:rFonts w:hint="default"/>
        <w:lang w:val="zh-CN" w:eastAsia="zh-CN" w:bidi="zh-CN"/>
      </w:rPr>
    </w:lvl>
    <w:lvl w:ilvl="5">
      <w:numFmt w:val="bullet"/>
      <w:lvlText w:val="•"/>
      <w:lvlJc w:val="left"/>
      <w:pPr>
        <w:ind w:left="1657" w:hanging="181"/>
      </w:pPr>
      <w:rPr>
        <w:rFonts w:hint="default"/>
        <w:lang w:val="zh-CN" w:eastAsia="zh-CN" w:bidi="zh-CN"/>
      </w:rPr>
    </w:lvl>
    <w:lvl w:ilvl="6">
      <w:numFmt w:val="bullet"/>
      <w:lvlText w:val="•"/>
      <w:lvlJc w:val="left"/>
      <w:pPr>
        <w:ind w:left="1957" w:hanging="181"/>
      </w:pPr>
      <w:rPr>
        <w:rFonts w:hint="default"/>
        <w:lang w:val="zh-CN" w:eastAsia="zh-CN" w:bidi="zh-CN"/>
      </w:rPr>
    </w:lvl>
    <w:lvl w:ilvl="7">
      <w:numFmt w:val="bullet"/>
      <w:lvlText w:val="•"/>
      <w:lvlJc w:val="left"/>
      <w:pPr>
        <w:ind w:left="2256" w:hanging="181"/>
      </w:pPr>
      <w:rPr>
        <w:rFonts w:hint="default"/>
        <w:lang w:val="zh-CN" w:eastAsia="zh-CN" w:bidi="zh-CN"/>
      </w:rPr>
    </w:lvl>
    <w:lvl w:ilvl="8">
      <w:numFmt w:val="bullet"/>
      <w:lvlText w:val="•"/>
      <w:lvlJc w:val="left"/>
      <w:pPr>
        <w:ind w:left="2556" w:hanging="181"/>
      </w:pPr>
      <w:rPr>
        <w:rFonts w:hint="default"/>
        <w:lang w:val="zh-CN" w:eastAsia="zh-CN" w:bidi="zh-CN"/>
      </w:rPr>
    </w:lvl>
  </w:abstractNum>
  <w:abstractNum w:abstractNumId="10">
    <w:nsid w:val="4D4DC07F"/>
    <w:multiLevelType w:val="multilevel"/>
    <w:tmpl w:val="4D4DC07F"/>
    <w:lvl w:ilvl="0">
      <w:start w:val="1"/>
      <w:numFmt w:val="decimal"/>
      <w:lvlText w:val="%1."/>
      <w:lvlJc w:val="left"/>
      <w:pPr>
        <w:ind w:left="312" w:hanging="181"/>
        <w:jc w:val="left"/>
      </w:pPr>
      <w:rPr>
        <w:rFonts w:ascii="宋体" w:eastAsia="宋体" w:hAnsi="宋体" w:cs="宋体" w:hint="default"/>
        <w:w w:val="100"/>
        <w:sz w:val="16"/>
        <w:szCs w:val="16"/>
        <w:lang w:val="zh-CN" w:eastAsia="zh-CN" w:bidi="zh-CN"/>
      </w:rPr>
    </w:lvl>
    <w:lvl w:ilvl="1">
      <w:numFmt w:val="bullet"/>
      <w:lvlText w:val="•"/>
      <w:lvlJc w:val="left"/>
      <w:pPr>
        <w:ind w:left="603" w:hanging="181"/>
      </w:pPr>
      <w:rPr>
        <w:rFonts w:hint="default"/>
        <w:lang w:val="zh-CN" w:eastAsia="zh-CN" w:bidi="zh-CN"/>
      </w:rPr>
    </w:lvl>
    <w:lvl w:ilvl="2">
      <w:numFmt w:val="bullet"/>
      <w:lvlText w:val="•"/>
      <w:lvlJc w:val="left"/>
      <w:pPr>
        <w:ind w:left="887" w:hanging="181"/>
      </w:pPr>
      <w:rPr>
        <w:rFonts w:hint="default"/>
        <w:lang w:val="zh-CN" w:eastAsia="zh-CN" w:bidi="zh-CN"/>
      </w:rPr>
    </w:lvl>
    <w:lvl w:ilvl="3">
      <w:numFmt w:val="bullet"/>
      <w:lvlText w:val="•"/>
      <w:lvlJc w:val="left"/>
      <w:pPr>
        <w:ind w:left="1170" w:hanging="181"/>
      </w:pPr>
      <w:rPr>
        <w:rFonts w:hint="default"/>
        <w:lang w:val="zh-CN" w:eastAsia="zh-CN" w:bidi="zh-CN"/>
      </w:rPr>
    </w:lvl>
    <w:lvl w:ilvl="4">
      <w:numFmt w:val="bullet"/>
      <w:lvlText w:val="•"/>
      <w:lvlJc w:val="left"/>
      <w:pPr>
        <w:ind w:left="1454" w:hanging="181"/>
      </w:pPr>
      <w:rPr>
        <w:rFonts w:hint="default"/>
        <w:lang w:val="zh-CN" w:eastAsia="zh-CN" w:bidi="zh-CN"/>
      </w:rPr>
    </w:lvl>
    <w:lvl w:ilvl="5">
      <w:numFmt w:val="bullet"/>
      <w:lvlText w:val="•"/>
      <w:lvlJc w:val="left"/>
      <w:pPr>
        <w:ind w:left="1737" w:hanging="181"/>
      </w:pPr>
      <w:rPr>
        <w:rFonts w:hint="default"/>
        <w:lang w:val="zh-CN" w:eastAsia="zh-CN" w:bidi="zh-CN"/>
      </w:rPr>
    </w:lvl>
    <w:lvl w:ilvl="6">
      <w:numFmt w:val="bullet"/>
      <w:lvlText w:val="•"/>
      <w:lvlJc w:val="left"/>
      <w:pPr>
        <w:ind w:left="2021" w:hanging="181"/>
      </w:pPr>
      <w:rPr>
        <w:rFonts w:hint="default"/>
        <w:lang w:val="zh-CN" w:eastAsia="zh-CN" w:bidi="zh-CN"/>
      </w:rPr>
    </w:lvl>
    <w:lvl w:ilvl="7">
      <w:numFmt w:val="bullet"/>
      <w:lvlText w:val="•"/>
      <w:lvlJc w:val="left"/>
      <w:pPr>
        <w:ind w:left="2304" w:hanging="181"/>
      </w:pPr>
      <w:rPr>
        <w:rFonts w:hint="default"/>
        <w:lang w:val="zh-CN" w:eastAsia="zh-CN" w:bidi="zh-CN"/>
      </w:rPr>
    </w:lvl>
    <w:lvl w:ilvl="8">
      <w:numFmt w:val="bullet"/>
      <w:lvlText w:val="•"/>
      <w:lvlJc w:val="left"/>
      <w:pPr>
        <w:ind w:left="2588" w:hanging="181"/>
      </w:pPr>
      <w:rPr>
        <w:rFonts w:hint="default"/>
        <w:lang w:val="zh-CN" w:eastAsia="zh-CN" w:bidi="zh-CN"/>
      </w:rPr>
    </w:lvl>
  </w:abstractNum>
  <w:abstractNum w:abstractNumId="11">
    <w:nsid w:val="59ADCABA"/>
    <w:multiLevelType w:val="multilevel"/>
    <w:tmpl w:val="59ADCABA"/>
    <w:lvl w:ilvl="0">
      <w:start w:val="1"/>
      <w:numFmt w:val="decimal"/>
      <w:lvlText w:val="%1."/>
      <w:lvlJc w:val="left"/>
      <w:pPr>
        <w:ind w:left="144" w:hanging="181"/>
        <w:jc w:val="left"/>
      </w:pPr>
      <w:rPr>
        <w:rFonts w:ascii="宋体" w:eastAsia="宋体" w:hAnsi="宋体" w:cs="宋体" w:hint="default"/>
        <w:spacing w:val="-20"/>
        <w:w w:val="100"/>
        <w:sz w:val="16"/>
        <w:szCs w:val="16"/>
        <w:lang w:val="zh-CN" w:eastAsia="zh-CN" w:bidi="zh-CN"/>
      </w:rPr>
    </w:lvl>
    <w:lvl w:ilvl="1">
      <w:numFmt w:val="bullet"/>
      <w:lvlText w:val="•"/>
      <w:lvlJc w:val="left"/>
      <w:pPr>
        <w:ind w:left="455" w:hanging="181"/>
      </w:pPr>
      <w:rPr>
        <w:rFonts w:hint="default"/>
        <w:lang w:val="zh-CN" w:eastAsia="zh-CN" w:bidi="zh-CN"/>
      </w:rPr>
    </w:lvl>
    <w:lvl w:ilvl="2">
      <w:numFmt w:val="bullet"/>
      <w:lvlText w:val="•"/>
      <w:lvlJc w:val="left"/>
      <w:pPr>
        <w:ind w:left="771" w:hanging="181"/>
      </w:pPr>
      <w:rPr>
        <w:rFonts w:hint="default"/>
        <w:lang w:val="zh-CN" w:eastAsia="zh-CN" w:bidi="zh-CN"/>
      </w:rPr>
    </w:lvl>
    <w:lvl w:ilvl="3">
      <w:numFmt w:val="bullet"/>
      <w:lvlText w:val="•"/>
      <w:lvlJc w:val="left"/>
      <w:pPr>
        <w:ind w:left="1087" w:hanging="181"/>
      </w:pPr>
      <w:rPr>
        <w:rFonts w:hint="default"/>
        <w:lang w:val="zh-CN" w:eastAsia="zh-CN" w:bidi="zh-CN"/>
      </w:rPr>
    </w:lvl>
    <w:lvl w:ilvl="4">
      <w:numFmt w:val="bullet"/>
      <w:lvlText w:val="•"/>
      <w:lvlJc w:val="left"/>
      <w:pPr>
        <w:ind w:left="1403" w:hanging="181"/>
      </w:pPr>
      <w:rPr>
        <w:rFonts w:hint="default"/>
        <w:lang w:val="zh-CN" w:eastAsia="zh-CN" w:bidi="zh-CN"/>
      </w:rPr>
    </w:lvl>
    <w:lvl w:ilvl="5">
      <w:numFmt w:val="bullet"/>
      <w:lvlText w:val="•"/>
      <w:lvlJc w:val="left"/>
      <w:pPr>
        <w:ind w:left="1719" w:hanging="181"/>
      </w:pPr>
      <w:rPr>
        <w:rFonts w:hint="default"/>
        <w:lang w:val="zh-CN" w:eastAsia="zh-CN" w:bidi="zh-CN"/>
      </w:rPr>
    </w:lvl>
    <w:lvl w:ilvl="6">
      <w:numFmt w:val="bullet"/>
      <w:lvlText w:val="•"/>
      <w:lvlJc w:val="left"/>
      <w:pPr>
        <w:ind w:left="2034" w:hanging="181"/>
      </w:pPr>
      <w:rPr>
        <w:rFonts w:hint="default"/>
        <w:lang w:val="zh-CN" w:eastAsia="zh-CN" w:bidi="zh-CN"/>
      </w:rPr>
    </w:lvl>
    <w:lvl w:ilvl="7">
      <w:numFmt w:val="bullet"/>
      <w:lvlText w:val="•"/>
      <w:lvlJc w:val="left"/>
      <w:pPr>
        <w:ind w:left="2350" w:hanging="181"/>
      </w:pPr>
      <w:rPr>
        <w:rFonts w:hint="default"/>
        <w:lang w:val="zh-CN" w:eastAsia="zh-CN" w:bidi="zh-CN"/>
      </w:rPr>
    </w:lvl>
    <w:lvl w:ilvl="8">
      <w:numFmt w:val="bullet"/>
      <w:lvlText w:val="•"/>
      <w:lvlJc w:val="left"/>
      <w:pPr>
        <w:ind w:left="2666" w:hanging="181"/>
      </w:pPr>
      <w:rPr>
        <w:rFonts w:hint="default"/>
        <w:lang w:val="zh-CN" w:eastAsia="zh-CN" w:bidi="zh-CN"/>
      </w:rPr>
    </w:lvl>
  </w:abstractNum>
  <w:abstractNum w:abstractNumId="12">
    <w:nsid w:val="5A241D34"/>
    <w:multiLevelType w:val="multilevel"/>
    <w:tmpl w:val="5A241D34"/>
    <w:lvl w:ilvl="0">
      <w:start w:val="1"/>
      <w:numFmt w:val="decimal"/>
      <w:lvlText w:val="%1."/>
      <w:lvlJc w:val="left"/>
      <w:pPr>
        <w:ind w:left="325" w:hanging="181"/>
        <w:jc w:val="left"/>
      </w:pPr>
      <w:rPr>
        <w:rFonts w:ascii="宋体" w:eastAsia="宋体" w:hAnsi="宋体" w:cs="宋体" w:hint="default"/>
        <w:w w:val="100"/>
        <w:sz w:val="16"/>
        <w:szCs w:val="16"/>
        <w:lang w:val="zh-CN" w:eastAsia="zh-CN" w:bidi="zh-CN"/>
      </w:rPr>
    </w:lvl>
    <w:lvl w:ilvl="1">
      <w:numFmt w:val="bullet"/>
      <w:lvlText w:val="•"/>
      <w:lvlJc w:val="left"/>
      <w:pPr>
        <w:ind w:left="590" w:hanging="181"/>
      </w:pPr>
      <w:rPr>
        <w:rFonts w:hint="default"/>
        <w:lang w:val="zh-CN" w:eastAsia="zh-CN" w:bidi="zh-CN"/>
      </w:rPr>
    </w:lvl>
    <w:lvl w:ilvl="2">
      <w:numFmt w:val="bullet"/>
      <w:lvlText w:val="•"/>
      <w:lvlJc w:val="left"/>
      <w:pPr>
        <w:ind w:left="861" w:hanging="181"/>
      </w:pPr>
      <w:rPr>
        <w:rFonts w:hint="default"/>
        <w:lang w:val="zh-CN" w:eastAsia="zh-CN" w:bidi="zh-CN"/>
      </w:rPr>
    </w:lvl>
    <w:lvl w:ilvl="3">
      <w:numFmt w:val="bullet"/>
      <w:lvlText w:val="•"/>
      <w:lvlJc w:val="left"/>
      <w:pPr>
        <w:ind w:left="1132" w:hanging="181"/>
      </w:pPr>
      <w:rPr>
        <w:rFonts w:hint="default"/>
        <w:lang w:val="zh-CN" w:eastAsia="zh-CN" w:bidi="zh-CN"/>
      </w:rPr>
    </w:lvl>
    <w:lvl w:ilvl="4">
      <w:numFmt w:val="bullet"/>
      <w:lvlText w:val="•"/>
      <w:lvlJc w:val="left"/>
      <w:pPr>
        <w:ind w:left="1402" w:hanging="181"/>
      </w:pPr>
      <w:rPr>
        <w:rFonts w:hint="default"/>
        <w:lang w:val="zh-CN" w:eastAsia="zh-CN" w:bidi="zh-CN"/>
      </w:rPr>
    </w:lvl>
    <w:lvl w:ilvl="5">
      <w:numFmt w:val="bullet"/>
      <w:lvlText w:val="•"/>
      <w:lvlJc w:val="left"/>
      <w:pPr>
        <w:ind w:left="1673" w:hanging="181"/>
      </w:pPr>
      <w:rPr>
        <w:rFonts w:hint="default"/>
        <w:lang w:val="zh-CN" w:eastAsia="zh-CN" w:bidi="zh-CN"/>
      </w:rPr>
    </w:lvl>
    <w:lvl w:ilvl="6">
      <w:numFmt w:val="bullet"/>
      <w:lvlText w:val="•"/>
      <w:lvlJc w:val="left"/>
      <w:pPr>
        <w:ind w:left="1944" w:hanging="181"/>
      </w:pPr>
      <w:rPr>
        <w:rFonts w:hint="default"/>
        <w:lang w:val="zh-CN" w:eastAsia="zh-CN" w:bidi="zh-CN"/>
      </w:rPr>
    </w:lvl>
    <w:lvl w:ilvl="7">
      <w:numFmt w:val="bullet"/>
      <w:lvlText w:val="•"/>
      <w:lvlJc w:val="left"/>
      <w:pPr>
        <w:ind w:left="2214" w:hanging="181"/>
      </w:pPr>
      <w:rPr>
        <w:rFonts w:hint="default"/>
        <w:lang w:val="zh-CN" w:eastAsia="zh-CN" w:bidi="zh-CN"/>
      </w:rPr>
    </w:lvl>
    <w:lvl w:ilvl="8">
      <w:numFmt w:val="bullet"/>
      <w:lvlText w:val="•"/>
      <w:lvlJc w:val="left"/>
      <w:pPr>
        <w:ind w:left="2485" w:hanging="181"/>
      </w:pPr>
      <w:rPr>
        <w:rFonts w:hint="default"/>
        <w:lang w:val="zh-CN" w:eastAsia="zh-CN" w:bidi="zh-CN"/>
      </w:rPr>
    </w:lvl>
  </w:abstractNum>
  <w:abstractNum w:abstractNumId="13">
    <w:nsid w:val="72183CF9"/>
    <w:multiLevelType w:val="multilevel"/>
    <w:tmpl w:val="72183CF9"/>
    <w:lvl w:ilvl="0">
      <w:start w:val="1"/>
      <w:numFmt w:val="decimal"/>
      <w:lvlText w:val="%1."/>
      <w:lvlJc w:val="left"/>
      <w:pPr>
        <w:ind w:left="325" w:hanging="181"/>
        <w:jc w:val="left"/>
      </w:pPr>
      <w:rPr>
        <w:rFonts w:ascii="宋体" w:eastAsia="宋体" w:hAnsi="宋体" w:cs="宋体" w:hint="default"/>
        <w:w w:val="100"/>
        <w:sz w:val="16"/>
        <w:szCs w:val="16"/>
        <w:lang w:val="zh-CN" w:eastAsia="zh-CN" w:bidi="zh-CN"/>
      </w:rPr>
    </w:lvl>
    <w:lvl w:ilvl="1">
      <w:numFmt w:val="bullet"/>
      <w:lvlText w:val="•"/>
      <w:lvlJc w:val="left"/>
      <w:pPr>
        <w:ind w:left="605" w:hanging="181"/>
      </w:pPr>
      <w:rPr>
        <w:rFonts w:hint="default"/>
        <w:lang w:val="zh-CN" w:eastAsia="zh-CN" w:bidi="zh-CN"/>
      </w:rPr>
    </w:lvl>
    <w:lvl w:ilvl="2">
      <w:numFmt w:val="bullet"/>
      <w:lvlText w:val="•"/>
      <w:lvlJc w:val="left"/>
      <w:pPr>
        <w:ind w:left="891" w:hanging="181"/>
      </w:pPr>
      <w:rPr>
        <w:rFonts w:hint="default"/>
        <w:lang w:val="zh-CN" w:eastAsia="zh-CN" w:bidi="zh-CN"/>
      </w:rPr>
    </w:lvl>
    <w:lvl w:ilvl="3">
      <w:numFmt w:val="bullet"/>
      <w:lvlText w:val="•"/>
      <w:lvlJc w:val="left"/>
      <w:pPr>
        <w:ind w:left="1176" w:hanging="181"/>
      </w:pPr>
      <w:rPr>
        <w:rFonts w:hint="default"/>
        <w:lang w:val="zh-CN" w:eastAsia="zh-CN" w:bidi="zh-CN"/>
      </w:rPr>
    </w:lvl>
    <w:lvl w:ilvl="4">
      <w:numFmt w:val="bullet"/>
      <w:lvlText w:val="•"/>
      <w:lvlJc w:val="left"/>
      <w:pPr>
        <w:ind w:left="1462" w:hanging="181"/>
      </w:pPr>
      <w:rPr>
        <w:rFonts w:hint="default"/>
        <w:lang w:val="zh-CN" w:eastAsia="zh-CN" w:bidi="zh-CN"/>
      </w:rPr>
    </w:lvl>
    <w:lvl w:ilvl="5">
      <w:numFmt w:val="bullet"/>
      <w:lvlText w:val="•"/>
      <w:lvlJc w:val="left"/>
      <w:pPr>
        <w:ind w:left="1747" w:hanging="181"/>
      </w:pPr>
      <w:rPr>
        <w:rFonts w:hint="default"/>
        <w:lang w:val="zh-CN" w:eastAsia="zh-CN" w:bidi="zh-CN"/>
      </w:rPr>
    </w:lvl>
    <w:lvl w:ilvl="6">
      <w:numFmt w:val="bullet"/>
      <w:lvlText w:val="•"/>
      <w:lvlJc w:val="left"/>
      <w:pPr>
        <w:ind w:left="2033" w:hanging="181"/>
      </w:pPr>
      <w:rPr>
        <w:rFonts w:hint="default"/>
        <w:lang w:val="zh-CN" w:eastAsia="zh-CN" w:bidi="zh-CN"/>
      </w:rPr>
    </w:lvl>
    <w:lvl w:ilvl="7">
      <w:numFmt w:val="bullet"/>
      <w:lvlText w:val="•"/>
      <w:lvlJc w:val="left"/>
      <w:pPr>
        <w:ind w:left="2318" w:hanging="181"/>
      </w:pPr>
      <w:rPr>
        <w:rFonts w:hint="default"/>
        <w:lang w:val="zh-CN" w:eastAsia="zh-CN" w:bidi="zh-CN"/>
      </w:rPr>
    </w:lvl>
    <w:lvl w:ilvl="8">
      <w:numFmt w:val="bullet"/>
      <w:lvlText w:val="•"/>
      <w:lvlJc w:val="left"/>
      <w:pPr>
        <w:ind w:left="2604" w:hanging="181"/>
      </w:pPr>
      <w:rPr>
        <w:rFonts w:hint="default"/>
        <w:lang w:val="zh-CN" w:eastAsia="zh-CN" w:bidi="zh-CN"/>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293"/>
    <w:rsid w:val="00364561"/>
    <w:rsid w:val="00D01293"/>
    <w:rsid w:val="419D3CD8"/>
    <w:rsid w:val="72D243F8"/>
    <w:rsid w:val="79372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outlineLvl w:val="0"/>
    </w:pPr>
    <w:rPr>
      <w:rFonts w:ascii="仿宋" w:eastAsia="仿宋" w:hAnsi="仿宋" w:cs="仿宋"/>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outlineLvl w:val="0"/>
    </w:pPr>
    <w:rPr>
      <w:rFonts w:ascii="仿宋" w:eastAsia="仿宋" w:hAnsi="仿宋" w:cs="仿宋"/>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Words>
  <Characters>171</Characters>
  <Application>Microsoft Office Word</Application>
  <DocSecurity>0</DocSecurity>
  <Lines>1</Lines>
  <Paragraphs>1</Paragraphs>
  <ScaleCrop>false</ScaleCrop>
  <Company>Microsoft</Company>
  <LinksUpToDate>false</LinksUpToDate>
  <CharactersWithSpaces>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高平市民政局对擅自移动或故意损毁界桩或行政区域界线标志物行为的处罚廉政风险防控图</dc:title>
  <dc:creator>z</dc:creator>
  <cp:lastModifiedBy>lenovo</cp:lastModifiedBy>
  <cp:revision>2</cp:revision>
  <dcterms:created xsi:type="dcterms:W3CDTF">2019-09-05T05:56:00Z</dcterms:created>
  <dcterms:modified xsi:type="dcterms:W3CDTF">2019-09-05T07:49:00Z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2012-06-06T00:00:00Z</vt:filetime>
  </property>
  <property fmtid="{D5CDD505-2E9C-101B-9397-08002B2CF9AE}" pid="3" name="Creator">
    <vt:lpwstr>WPS Office 专业版</vt:lpwstr>
  </property>
  <property fmtid="{D5CDD505-2E9C-101B-9397-08002B2CF9AE}" pid="4" name="LastSaved">
    <vt:filetime>2019-09-05T00:00:00Z</vt:filetime>
  </property>
  <property fmtid="{D5CDD505-2E9C-101B-9397-08002B2CF9AE}" pid="5" name="KSOProductBuildVer">
    <vt:lpwstr>2052-11.1.0.8894</vt:lpwstr>
  </property>
</Properties>
</file>